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662AD2" w:rsidR="00F25D98" w:rsidRDefault="00573D0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85A223" w:rsidR="00F25D98" w:rsidRDefault="00573D0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TS28.532 Rel16 correction to </w:t>
            </w:r>
            <w:proofErr w:type="spellStart"/>
            <w:r w:rsidR="002640DD">
              <w:t>ProvMnS</w:t>
            </w:r>
            <w:proofErr w:type="spellEnd"/>
            <w:r w:rsidR="002640DD">
              <w:t xml:space="preserve"> stage3 issue concerning parameter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E5F03" w:rsidR="001E41F3" w:rsidRDefault="003612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B832E" w14:textId="77777777" w:rsidR="001B2038" w:rsidRDefault="001B2038" w:rsidP="001B2038">
            <w:pPr>
              <w:pStyle w:val="CRCoverPage"/>
              <w:spacing w:after="0"/>
              <w:ind w:left="100"/>
            </w:pPr>
            <w:r>
              <w:t>The parameter attributes is optional (see clause 12.1.1.1.3), hence in stage 3, the related value shall be “required: false”, but in stage 3 OpenAPI it is “required: true”</w:t>
            </w:r>
          </w:p>
          <w:p w14:paraId="708AA7DE" w14:textId="18171E57" w:rsidR="001E41F3" w:rsidRDefault="001B2038" w:rsidP="001B2038">
            <w:pPr>
              <w:pStyle w:val="CRCoverPage"/>
              <w:spacing w:after="0"/>
              <w:ind w:left="100"/>
              <w:rPr>
                <w:noProof/>
              </w:rPr>
            </w:pPr>
            <w:r w:rsidRPr="00274927">
              <w:rPr>
                <w:rFonts w:hint="eastAsia"/>
              </w:rPr>
              <w:t>And</w:t>
            </w:r>
            <w:r>
              <w:t xml:space="preserve"> a few typos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8E46B" w14:textId="77777777" w:rsidR="001449CA" w:rsidRDefault="001449CA" w:rsidP="001449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it to </w:t>
            </w:r>
            <w:r>
              <w:t>“required: false”</w:t>
            </w:r>
          </w:p>
          <w:p w14:paraId="31C656EC" w14:textId="251FCF37" w:rsidR="001E41F3" w:rsidRDefault="001449CA" w:rsidP="00144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ixed typo in stage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6156A" w:rsidR="001E41F3" w:rsidRDefault="00545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5347B" w:rsidR="001E41F3" w:rsidRDefault="0049559B" w:rsidP="0049559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.1, A.2.1, A.7.1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66E093" w:rsidR="0049559B" w:rsidRDefault="00495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  <w:r>
              <w:rPr>
                <w:noProof/>
                <w:lang w:eastAsia="zh-CN"/>
              </w:rPr>
              <w:t xml:space="preserve"> Link: </w:t>
            </w:r>
            <w:r w:rsidRPr="0049559B">
              <w:rPr>
                <w:noProof/>
                <w:lang w:eastAsia="zh-CN"/>
              </w:rPr>
              <w:t>https://forge.3gpp.org/rep/sa5/MnS/-/tree/TS28.532_Rel16_CR0266_correction_to_ProvMnS_stage3_issue_concerning_parameter_attributes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3C2A7" w14:textId="77777777" w:rsidR="00B510EB" w:rsidRPr="00215D3C" w:rsidRDefault="00B510EB" w:rsidP="00B510EB"/>
    <w:p w14:paraId="778F448D" w14:textId="77777777" w:rsidR="00B510EB" w:rsidRDefault="00B510EB" w:rsidP="00B510EB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659B650E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E45C4CA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Start of Modified Section</w:t>
            </w:r>
          </w:p>
        </w:tc>
      </w:tr>
    </w:tbl>
    <w:p w14:paraId="1580A49A" w14:textId="77777777" w:rsidR="00B510EB" w:rsidRDefault="00B510EB" w:rsidP="00B510EB"/>
    <w:p w14:paraId="03376B9C" w14:textId="77777777" w:rsidR="00B510EB" w:rsidRPr="000826DD" w:rsidRDefault="00B510EB" w:rsidP="00B510EB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38080289"/>
      <w:r>
        <w:t>A.1.1</w:t>
      </w:r>
      <w:r>
        <w:tab/>
      </w:r>
      <w:r>
        <w:rPr>
          <w:lang w:eastAsia="de-DE"/>
        </w:rPr>
        <w:t>OpenAPI document "</w:t>
      </w:r>
      <w:r w:rsidRPr="00874286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0027F3FA" w14:textId="77777777" w:rsidR="00B510EB" w:rsidRDefault="00B510EB" w:rsidP="00B510EB">
      <w:pPr>
        <w:pStyle w:val="PL"/>
      </w:pPr>
      <w:r>
        <w:t>openapi: 3.0.1</w:t>
      </w:r>
    </w:p>
    <w:p w14:paraId="17C7690F" w14:textId="77777777" w:rsidR="00B510EB" w:rsidRDefault="00B510EB" w:rsidP="00B510EB">
      <w:pPr>
        <w:pStyle w:val="PL"/>
      </w:pPr>
      <w:r>
        <w:t>info:</w:t>
      </w:r>
    </w:p>
    <w:p w14:paraId="58162781" w14:textId="77777777" w:rsidR="00B510EB" w:rsidRDefault="00B510EB" w:rsidP="00B510EB">
      <w:pPr>
        <w:pStyle w:val="PL"/>
      </w:pPr>
      <w:r>
        <w:t xml:space="preserve">  title: Provisioning MnS</w:t>
      </w:r>
    </w:p>
    <w:p w14:paraId="64F65F3F" w14:textId="77777777" w:rsidR="00B510EB" w:rsidRDefault="00B510EB" w:rsidP="00B510EB">
      <w:pPr>
        <w:pStyle w:val="PL"/>
      </w:pPr>
      <w:r>
        <w:t xml:space="preserve">  version: 16.15.0</w:t>
      </w:r>
    </w:p>
    <w:p w14:paraId="5AB0D67E" w14:textId="77777777" w:rsidR="00B510EB" w:rsidRDefault="00B510EB" w:rsidP="00B510EB">
      <w:pPr>
        <w:pStyle w:val="PL"/>
      </w:pPr>
      <w:r>
        <w:t xml:space="preserve">  description: &gt;-</w:t>
      </w:r>
    </w:p>
    <w:p w14:paraId="4D217B1C" w14:textId="77777777" w:rsidR="00B510EB" w:rsidRDefault="00B510EB" w:rsidP="00B510EB">
      <w:pPr>
        <w:pStyle w:val="PL"/>
      </w:pPr>
      <w:r>
        <w:t xml:space="preserve">    OAS 3.0.1 definition of the Provisioning MnS</w:t>
      </w:r>
    </w:p>
    <w:p w14:paraId="187CCB20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068937F6" w14:textId="77777777" w:rsidR="00B510EB" w:rsidRDefault="00B510EB" w:rsidP="00B510EB">
      <w:pPr>
        <w:pStyle w:val="PL"/>
      </w:pPr>
      <w:r>
        <w:t xml:space="preserve">    All rights reserved.</w:t>
      </w:r>
    </w:p>
    <w:p w14:paraId="593487B8" w14:textId="77777777" w:rsidR="00B510EB" w:rsidRDefault="00B510EB" w:rsidP="00B510EB">
      <w:pPr>
        <w:pStyle w:val="PL"/>
      </w:pPr>
      <w:r>
        <w:t>externalDocs:</w:t>
      </w:r>
    </w:p>
    <w:p w14:paraId="4F479641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085C117C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4F177BAB" w14:textId="77777777" w:rsidR="00B510EB" w:rsidRDefault="00B510EB" w:rsidP="00B510EB">
      <w:pPr>
        <w:pStyle w:val="PL"/>
      </w:pPr>
      <w:r>
        <w:t>servers:</w:t>
      </w:r>
    </w:p>
    <w:p w14:paraId="52F01CBF" w14:textId="77777777" w:rsidR="00B510EB" w:rsidRDefault="00B510EB" w:rsidP="00B510EB">
      <w:pPr>
        <w:pStyle w:val="PL"/>
      </w:pPr>
      <w:r>
        <w:t xml:space="preserve">  - url: '{MnSRoot}/ProvMnS/{MnSVersion}/{URI-LDN-first-part}'</w:t>
      </w:r>
    </w:p>
    <w:p w14:paraId="608BAC1E" w14:textId="77777777" w:rsidR="00B510EB" w:rsidRDefault="00B510EB" w:rsidP="00B510EB">
      <w:pPr>
        <w:pStyle w:val="PL"/>
      </w:pPr>
      <w:r>
        <w:t xml:space="preserve">    variables:</w:t>
      </w:r>
    </w:p>
    <w:p w14:paraId="6956E7D8" w14:textId="77777777" w:rsidR="00B510EB" w:rsidRDefault="00B510EB" w:rsidP="00B510EB">
      <w:pPr>
        <w:pStyle w:val="PL"/>
      </w:pPr>
      <w:r>
        <w:t xml:space="preserve">      MnSRoot:</w:t>
      </w:r>
    </w:p>
    <w:p w14:paraId="4609275B" w14:textId="77777777" w:rsidR="00B510EB" w:rsidRDefault="00B510EB" w:rsidP="00B510EB">
      <w:pPr>
        <w:pStyle w:val="PL"/>
      </w:pPr>
      <w:r>
        <w:t xml:space="preserve">        description: See clause 4.4.2 of TS 32.158</w:t>
      </w:r>
    </w:p>
    <w:p w14:paraId="68379863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37DDEEFF" w14:textId="77777777" w:rsidR="00B510EB" w:rsidRDefault="00B510EB" w:rsidP="00B510EB">
      <w:pPr>
        <w:pStyle w:val="PL"/>
      </w:pPr>
      <w:r>
        <w:t xml:space="preserve">      MnSVersion:</w:t>
      </w:r>
    </w:p>
    <w:p w14:paraId="58268F17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5A4C591E" w14:textId="77777777" w:rsidR="00B510EB" w:rsidRDefault="00B510EB" w:rsidP="00B510EB">
      <w:pPr>
        <w:pStyle w:val="PL"/>
      </w:pPr>
      <w:r>
        <w:t xml:space="preserve">        default: XXX</w:t>
      </w:r>
    </w:p>
    <w:p w14:paraId="3E03C617" w14:textId="77777777" w:rsidR="00B510EB" w:rsidRDefault="00B510EB" w:rsidP="00B510EB">
      <w:pPr>
        <w:pStyle w:val="PL"/>
      </w:pPr>
      <w:r>
        <w:t xml:space="preserve">      URI-LDN-first-part:</w:t>
      </w:r>
    </w:p>
    <w:p w14:paraId="31D3334D" w14:textId="77777777" w:rsidR="00B510EB" w:rsidRDefault="00B510EB" w:rsidP="00B510EB">
      <w:pPr>
        <w:pStyle w:val="PL"/>
      </w:pPr>
      <w:r>
        <w:t xml:space="preserve">        description: See clause 4.4.2 of TS 32.158</w:t>
      </w:r>
    </w:p>
    <w:p w14:paraId="0E63EDBD" w14:textId="77777777" w:rsidR="00B510EB" w:rsidRDefault="00B510EB" w:rsidP="00B510EB">
      <w:pPr>
        <w:pStyle w:val="PL"/>
      </w:pPr>
      <w:r>
        <w:t xml:space="preserve">        default: ''</w:t>
      </w:r>
    </w:p>
    <w:p w14:paraId="2AA41A31" w14:textId="77777777" w:rsidR="00B510EB" w:rsidRDefault="00B510EB" w:rsidP="00B510EB">
      <w:pPr>
        <w:pStyle w:val="PL"/>
      </w:pPr>
      <w:r>
        <w:t>paths:</w:t>
      </w:r>
    </w:p>
    <w:p w14:paraId="748D9BEB" w14:textId="77777777" w:rsidR="00B510EB" w:rsidRDefault="00B510EB" w:rsidP="00B510EB">
      <w:pPr>
        <w:pStyle w:val="PL"/>
      </w:pPr>
      <w:r>
        <w:t xml:space="preserve">  '/{className}={id}':</w:t>
      </w:r>
    </w:p>
    <w:p w14:paraId="77A38991" w14:textId="77777777" w:rsidR="00B510EB" w:rsidRDefault="00B510EB" w:rsidP="00B510EB">
      <w:pPr>
        <w:pStyle w:val="PL"/>
      </w:pPr>
      <w:r>
        <w:t xml:space="preserve">    parameters:</w:t>
      </w:r>
    </w:p>
    <w:p w14:paraId="57E181FA" w14:textId="77777777" w:rsidR="00B510EB" w:rsidRDefault="00B510EB" w:rsidP="00B510EB">
      <w:pPr>
        <w:pStyle w:val="PL"/>
      </w:pPr>
      <w:r>
        <w:t xml:space="preserve">      - name: className</w:t>
      </w:r>
    </w:p>
    <w:p w14:paraId="014428DE" w14:textId="77777777" w:rsidR="00B510EB" w:rsidRDefault="00B510EB" w:rsidP="00B510EB">
      <w:pPr>
        <w:pStyle w:val="PL"/>
      </w:pPr>
      <w:r>
        <w:t xml:space="preserve">        in: path</w:t>
      </w:r>
    </w:p>
    <w:p w14:paraId="2EE08658" w14:textId="77777777" w:rsidR="00B510EB" w:rsidRDefault="00B510EB" w:rsidP="00B510EB">
      <w:pPr>
        <w:pStyle w:val="PL"/>
      </w:pPr>
      <w:r>
        <w:t xml:space="preserve">        required: true</w:t>
      </w:r>
    </w:p>
    <w:p w14:paraId="768EB290" w14:textId="77777777" w:rsidR="00B510EB" w:rsidRDefault="00B510EB" w:rsidP="00B510EB">
      <w:pPr>
        <w:pStyle w:val="PL"/>
      </w:pPr>
      <w:r>
        <w:t xml:space="preserve">        schema:</w:t>
      </w:r>
    </w:p>
    <w:p w14:paraId="5B65266D" w14:textId="77777777" w:rsidR="00B510EB" w:rsidRDefault="00B510EB" w:rsidP="00B510EB">
      <w:pPr>
        <w:pStyle w:val="PL"/>
      </w:pPr>
      <w:r>
        <w:t xml:space="preserve">          type: string</w:t>
      </w:r>
    </w:p>
    <w:p w14:paraId="527FF93D" w14:textId="77777777" w:rsidR="00B510EB" w:rsidRDefault="00B510EB" w:rsidP="00B510EB">
      <w:pPr>
        <w:pStyle w:val="PL"/>
      </w:pPr>
      <w:r>
        <w:t xml:space="preserve">      - name: id</w:t>
      </w:r>
    </w:p>
    <w:p w14:paraId="12898A9B" w14:textId="77777777" w:rsidR="00B510EB" w:rsidRDefault="00B510EB" w:rsidP="00B510EB">
      <w:pPr>
        <w:pStyle w:val="PL"/>
      </w:pPr>
      <w:r>
        <w:t xml:space="preserve">        in: path</w:t>
      </w:r>
    </w:p>
    <w:p w14:paraId="41970FEF" w14:textId="77777777" w:rsidR="00B510EB" w:rsidRDefault="00B510EB" w:rsidP="00B510EB">
      <w:pPr>
        <w:pStyle w:val="PL"/>
      </w:pPr>
      <w:r>
        <w:t xml:space="preserve">        required: true</w:t>
      </w:r>
    </w:p>
    <w:p w14:paraId="5B4B236E" w14:textId="77777777" w:rsidR="00B510EB" w:rsidRDefault="00B510EB" w:rsidP="00B510EB">
      <w:pPr>
        <w:pStyle w:val="PL"/>
      </w:pPr>
      <w:r>
        <w:t xml:space="preserve">        schema:</w:t>
      </w:r>
    </w:p>
    <w:p w14:paraId="6C9B2A78" w14:textId="77777777" w:rsidR="00B510EB" w:rsidRDefault="00B510EB" w:rsidP="00B510EB">
      <w:pPr>
        <w:pStyle w:val="PL"/>
      </w:pPr>
      <w:r>
        <w:t xml:space="preserve">          type: string</w:t>
      </w:r>
    </w:p>
    <w:p w14:paraId="17B932EF" w14:textId="77777777" w:rsidR="00B510EB" w:rsidRDefault="00B510EB" w:rsidP="00B510EB">
      <w:pPr>
        <w:pStyle w:val="PL"/>
      </w:pPr>
      <w:r>
        <w:t xml:space="preserve">    put:</w:t>
      </w:r>
    </w:p>
    <w:p w14:paraId="36E3BFAF" w14:textId="77777777" w:rsidR="00B510EB" w:rsidRDefault="00B510EB" w:rsidP="00B510EB">
      <w:pPr>
        <w:pStyle w:val="PL"/>
      </w:pPr>
      <w:r>
        <w:t xml:space="preserve">      summary: Replaces a complete single resource or creates it if it does not exist</w:t>
      </w:r>
    </w:p>
    <w:p w14:paraId="5A3D73A4" w14:textId="77777777" w:rsidR="00B510EB" w:rsidRDefault="00B510EB" w:rsidP="00B510EB">
      <w:pPr>
        <w:pStyle w:val="PL"/>
      </w:pPr>
      <w:r>
        <w:t xml:space="preserve">      description: &gt;-</w:t>
      </w:r>
    </w:p>
    <w:p w14:paraId="028A36F8" w14:textId="77777777" w:rsidR="00B510EB" w:rsidRDefault="00B510EB" w:rsidP="00B510EB">
      <w:pPr>
        <w:pStyle w:val="PL"/>
      </w:pPr>
      <w:r>
        <w:t xml:space="preserve">        With HTTP PUT a complete resource is replaced or created if it does not</w:t>
      </w:r>
    </w:p>
    <w:p w14:paraId="0B6B7A26" w14:textId="77777777" w:rsidR="00B510EB" w:rsidRDefault="00B510EB" w:rsidP="00B510EB">
      <w:pPr>
        <w:pStyle w:val="PL"/>
      </w:pPr>
      <w:r>
        <w:t xml:space="preserve">        exist. The target resource is identified by the target URI.</w:t>
      </w:r>
    </w:p>
    <w:p w14:paraId="3539C42C" w14:textId="77777777" w:rsidR="00B510EB" w:rsidRDefault="00B510EB" w:rsidP="00B510EB">
      <w:pPr>
        <w:pStyle w:val="PL"/>
      </w:pPr>
      <w:r>
        <w:t xml:space="preserve">      requestBody:</w:t>
      </w:r>
    </w:p>
    <w:p w14:paraId="04279795" w14:textId="77777777" w:rsidR="00B510EB" w:rsidRDefault="00B510EB" w:rsidP="00B510EB">
      <w:pPr>
        <w:pStyle w:val="PL"/>
      </w:pPr>
      <w:r>
        <w:t xml:space="preserve">        required: true</w:t>
      </w:r>
    </w:p>
    <w:p w14:paraId="7DEEDDEB" w14:textId="77777777" w:rsidR="00B510EB" w:rsidRDefault="00B510EB" w:rsidP="00B510EB">
      <w:pPr>
        <w:pStyle w:val="PL"/>
      </w:pPr>
      <w:r>
        <w:t xml:space="preserve">        content:</w:t>
      </w:r>
    </w:p>
    <w:p w14:paraId="4FC47E10" w14:textId="77777777" w:rsidR="00B510EB" w:rsidRDefault="00B510EB" w:rsidP="00B510EB">
      <w:pPr>
        <w:pStyle w:val="PL"/>
      </w:pPr>
      <w:r>
        <w:t xml:space="preserve">          application/json:</w:t>
      </w:r>
    </w:p>
    <w:p w14:paraId="40250D72" w14:textId="77777777" w:rsidR="00B510EB" w:rsidRDefault="00B510EB" w:rsidP="00B510EB">
      <w:pPr>
        <w:pStyle w:val="PL"/>
      </w:pPr>
      <w:r>
        <w:t xml:space="preserve">            schema:</w:t>
      </w:r>
    </w:p>
    <w:p w14:paraId="68819BE3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4F464CA0" w14:textId="77777777" w:rsidR="00B510EB" w:rsidRDefault="00B510EB" w:rsidP="00B510EB">
      <w:pPr>
        <w:pStyle w:val="PL"/>
      </w:pPr>
      <w:r>
        <w:t xml:space="preserve">      responses:</w:t>
      </w:r>
    </w:p>
    <w:p w14:paraId="56F664F3" w14:textId="77777777" w:rsidR="00B510EB" w:rsidRDefault="00B510EB" w:rsidP="00B510EB">
      <w:pPr>
        <w:pStyle w:val="PL"/>
      </w:pPr>
      <w:r>
        <w:t xml:space="preserve">        '200':</w:t>
      </w:r>
    </w:p>
    <w:p w14:paraId="458B9B6A" w14:textId="77777777" w:rsidR="00B510EB" w:rsidRDefault="00B510EB" w:rsidP="00B510EB">
      <w:pPr>
        <w:pStyle w:val="PL"/>
      </w:pPr>
      <w:r>
        <w:t xml:space="preserve">          description: &gt;-</w:t>
      </w:r>
    </w:p>
    <w:p w14:paraId="17D602E2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0839559F" w14:textId="77777777" w:rsidR="00B510EB" w:rsidRDefault="00B510EB" w:rsidP="00B510EB">
      <w:pPr>
        <w:pStyle w:val="PL"/>
      </w:pPr>
      <w:r>
        <w:t xml:space="preserve">            This status code shall be returned when the resource is replaced, and</w:t>
      </w:r>
    </w:p>
    <w:p w14:paraId="1A966D1C" w14:textId="77777777" w:rsidR="00B510EB" w:rsidRDefault="00B510EB" w:rsidP="00B510EB">
      <w:pPr>
        <w:pStyle w:val="PL"/>
      </w:pPr>
      <w:r>
        <w:t xml:space="preserve">            when the replaced resource representation is not identical to the resource</w:t>
      </w:r>
    </w:p>
    <w:p w14:paraId="17E4956E" w14:textId="77777777" w:rsidR="00B510EB" w:rsidRDefault="00B510EB" w:rsidP="00B510EB">
      <w:pPr>
        <w:pStyle w:val="PL"/>
      </w:pPr>
      <w:r>
        <w:t xml:space="preserve">            representation in the request.</w:t>
      </w:r>
    </w:p>
    <w:p w14:paraId="374550AA" w14:textId="77777777" w:rsidR="00B510EB" w:rsidRDefault="00B510EB" w:rsidP="00B510EB">
      <w:pPr>
        <w:pStyle w:val="PL"/>
      </w:pPr>
      <w:r>
        <w:t xml:space="preserve">            This status code may be ret</w:t>
      </w:r>
      <w:del w:id="8" w:author="Author">
        <w:r w:rsidDel="0065295D">
          <w:delText>o</w:delText>
        </w:r>
      </w:del>
      <w:r>
        <w:t>urned when the resource is updated and when the</w:t>
      </w:r>
    </w:p>
    <w:p w14:paraId="793449F8" w14:textId="77777777" w:rsidR="00B510EB" w:rsidRDefault="00B510EB" w:rsidP="00B510EB">
      <w:pPr>
        <w:pStyle w:val="PL"/>
      </w:pPr>
      <w:r>
        <w:t xml:space="preserve">            updated resource representation is identical to the resource representation</w:t>
      </w:r>
    </w:p>
    <w:p w14:paraId="6606A27B" w14:textId="77777777" w:rsidR="00B510EB" w:rsidRDefault="00B510EB" w:rsidP="00B510EB">
      <w:pPr>
        <w:pStyle w:val="PL"/>
      </w:pPr>
      <w:r>
        <w:t xml:space="preserve">            in the request.</w:t>
      </w:r>
    </w:p>
    <w:p w14:paraId="27943E66" w14:textId="77777777" w:rsidR="00B510EB" w:rsidRDefault="00B510EB" w:rsidP="00B510EB">
      <w:pPr>
        <w:pStyle w:val="PL"/>
      </w:pPr>
      <w:r>
        <w:t xml:space="preserve">            The representation of the updated resource is returned in the response</w:t>
      </w:r>
    </w:p>
    <w:p w14:paraId="7D2A903D" w14:textId="77777777" w:rsidR="00B510EB" w:rsidRDefault="00B510EB" w:rsidP="00B510EB">
      <w:pPr>
        <w:pStyle w:val="PL"/>
      </w:pPr>
      <w:r>
        <w:t xml:space="preserve">            message body.</w:t>
      </w:r>
    </w:p>
    <w:p w14:paraId="64EC7569" w14:textId="77777777" w:rsidR="00B510EB" w:rsidRDefault="00B510EB" w:rsidP="00B510EB">
      <w:pPr>
        <w:pStyle w:val="PL"/>
      </w:pPr>
      <w:r>
        <w:t xml:space="preserve">          content:</w:t>
      </w:r>
    </w:p>
    <w:p w14:paraId="5E6123B8" w14:textId="77777777" w:rsidR="00B510EB" w:rsidRDefault="00B510EB" w:rsidP="00B510EB">
      <w:pPr>
        <w:pStyle w:val="PL"/>
      </w:pPr>
      <w:r>
        <w:t xml:space="preserve">            application/json:</w:t>
      </w:r>
    </w:p>
    <w:p w14:paraId="4FA43D3C" w14:textId="77777777" w:rsidR="00B510EB" w:rsidRDefault="00B510EB" w:rsidP="00B510EB">
      <w:pPr>
        <w:pStyle w:val="PL"/>
      </w:pPr>
      <w:r>
        <w:t xml:space="preserve">              schema:</w:t>
      </w:r>
    </w:p>
    <w:p w14:paraId="6ACDF625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7A68D0FD" w14:textId="77777777" w:rsidR="00B510EB" w:rsidRDefault="00B510EB" w:rsidP="00B510EB">
      <w:pPr>
        <w:pStyle w:val="PL"/>
      </w:pPr>
      <w:r>
        <w:t xml:space="preserve">        '201':</w:t>
      </w:r>
    </w:p>
    <w:p w14:paraId="22267B50" w14:textId="77777777" w:rsidR="00B510EB" w:rsidRDefault="00B510EB" w:rsidP="00B510EB">
      <w:pPr>
        <w:pStyle w:val="PL"/>
      </w:pPr>
      <w:r>
        <w:t xml:space="preserve">          description: &gt;-</w:t>
      </w:r>
    </w:p>
    <w:p w14:paraId="39557A37" w14:textId="77777777" w:rsidR="00B510EB" w:rsidRDefault="00B510EB" w:rsidP="00B510EB">
      <w:pPr>
        <w:pStyle w:val="PL"/>
      </w:pPr>
      <w:r>
        <w:lastRenderedPageBreak/>
        <w:t xml:space="preserve">            Success case ("201 Created").</w:t>
      </w:r>
    </w:p>
    <w:p w14:paraId="1F3E54C4" w14:textId="77777777" w:rsidR="00B510EB" w:rsidRDefault="00B510EB" w:rsidP="00B510EB">
      <w:pPr>
        <w:pStyle w:val="PL"/>
      </w:pPr>
      <w:r>
        <w:t xml:space="preserve">            This status code shall be returned when the resource is created.</w:t>
      </w:r>
    </w:p>
    <w:p w14:paraId="3546B34D" w14:textId="77777777" w:rsidR="00B510EB" w:rsidRDefault="00B510EB" w:rsidP="00B510EB">
      <w:pPr>
        <w:pStyle w:val="PL"/>
      </w:pPr>
      <w:r>
        <w:t xml:space="preserve">            The representation of the created resource is returned in the response</w:t>
      </w:r>
    </w:p>
    <w:p w14:paraId="7459717A" w14:textId="77777777" w:rsidR="00B510EB" w:rsidRDefault="00B510EB" w:rsidP="00B510EB">
      <w:pPr>
        <w:pStyle w:val="PL"/>
      </w:pPr>
      <w:r>
        <w:t xml:space="preserve">            message body.</w:t>
      </w:r>
    </w:p>
    <w:p w14:paraId="266353BA" w14:textId="77777777" w:rsidR="00B510EB" w:rsidRDefault="00B510EB" w:rsidP="00B510EB">
      <w:pPr>
        <w:pStyle w:val="PL"/>
      </w:pPr>
      <w:r>
        <w:t xml:space="preserve">          content:</w:t>
      </w:r>
    </w:p>
    <w:p w14:paraId="4B8FCA88" w14:textId="77777777" w:rsidR="00B510EB" w:rsidRDefault="00B510EB" w:rsidP="00B510EB">
      <w:pPr>
        <w:pStyle w:val="PL"/>
      </w:pPr>
      <w:r>
        <w:t xml:space="preserve">            application/json:</w:t>
      </w:r>
    </w:p>
    <w:p w14:paraId="66599394" w14:textId="77777777" w:rsidR="00B510EB" w:rsidRDefault="00B510EB" w:rsidP="00B510EB">
      <w:pPr>
        <w:pStyle w:val="PL"/>
      </w:pPr>
      <w:r>
        <w:t xml:space="preserve">              schema:</w:t>
      </w:r>
    </w:p>
    <w:p w14:paraId="157F7C3F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56CE2A71" w14:textId="77777777" w:rsidR="00B510EB" w:rsidRDefault="00B510EB" w:rsidP="00B510EB">
      <w:pPr>
        <w:pStyle w:val="PL"/>
      </w:pPr>
      <w:r>
        <w:t xml:space="preserve">        '204':</w:t>
      </w:r>
    </w:p>
    <w:p w14:paraId="3E3F1BAD" w14:textId="77777777" w:rsidR="00B510EB" w:rsidRDefault="00B510EB" w:rsidP="00B510EB">
      <w:pPr>
        <w:pStyle w:val="PL"/>
      </w:pPr>
      <w:r>
        <w:t xml:space="preserve">          description: &gt;-</w:t>
      </w:r>
    </w:p>
    <w:p w14:paraId="16158189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52171566" w14:textId="77777777" w:rsidR="00B510EB" w:rsidRDefault="00B510EB" w:rsidP="00B510EB">
      <w:pPr>
        <w:pStyle w:val="PL"/>
      </w:pPr>
      <w:r>
        <w:t xml:space="preserve">            This status code may be returned only when the replaced resource</w:t>
      </w:r>
    </w:p>
    <w:p w14:paraId="5A9CBF79" w14:textId="77777777" w:rsidR="00B510EB" w:rsidRDefault="00B510EB" w:rsidP="00B510EB">
      <w:pPr>
        <w:pStyle w:val="PL"/>
      </w:pPr>
      <w:r>
        <w:t xml:space="preserve">            representation is identical to the representation in the request.</w:t>
      </w:r>
    </w:p>
    <w:p w14:paraId="4A6A617E" w14:textId="77777777" w:rsidR="00B510EB" w:rsidRDefault="00B510EB" w:rsidP="00B510EB">
      <w:pPr>
        <w:pStyle w:val="PL"/>
      </w:pPr>
      <w:r>
        <w:t xml:space="preserve">            The response has no message body.</w:t>
      </w:r>
    </w:p>
    <w:p w14:paraId="6E2B051F" w14:textId="77777777" w:rsidR="00B510EB" w:rsidRDefault="00B510EB" w:rsidP="00B510EB">
      <w:pPr>
        <w:pStyle w:val="PL"/>
      </w:pPr>
      <w:r>
        <w:t xml:space="preserve">        default:</w:t>
      </w:r>
    </w:p>
    <w:p w14:paraId="03707B1D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0D2FBCF6" w14:textId="77777777" w:rsidR="00B510EB" w:rsidRDefault="00B510EB" w:rsidP="00B510EB">
      <w:pPr>
        <w:pStyle w:val="PL"/>
      </w:pPr>
      <w:r>
        <w:t xml:space="preserve">          content:</w:t>
      </w:r>
    </w:p>
    <w:p w14:paraId="7B70F065" w14:textId="77777777" w:rsidR="00B510EB" w:rsidRDefault="00B510EB" w:rsidP="00B510EB">
      <w:pPr>
        <w:pStyle w:val="PL"/>
      </w:pPr>
      <w:r>
        <w:t xml:space="preserve">            application/json:</w:t>
      </w:r>
    </w:p>
    <w:p w14:paraId="36C35A63" w14:textId="77777777" w:rsidR="00B510EB" w:rsidRDefault="00B510EB" w:rsidP="00B510EB">
      <w:pPr>
        <w:pStyle w:val="PL"/>
      </w:pPr>
      <w:r>
        <w:t xml:space="preserve">              schema:</w:t>
      </w:r>
    </w:p>
    <w:p w14:paraId="7F6F600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EC2F09C" w14:textId="77777777" w:rsidR="00B510EB" w:rsidRDefault="00B510EB" w:rsidP="00B510EB">
      <w:pPr>
        <w:pStyle w:val="PL"/>
      </w:pPr>
      <w:r>
        <w:t xml:space="preserve">      callbacks:</w:t>
      </w:r>
    </w:p>
    <w:p w14:paraId="47958064" w14:textId="77777777" w:rsidR="00B510EB" w:rsidRDefault="00B510EB" w:rsidP="00B510EB">
      <w:pPr>
        <w:pStyle w:val="PL"/>
      </w:pPr>
      <w:r>
        <w:t xml:space="preserve">        notifyMOICreation:</w:t>
      </w:r>
    </w:p>
    <w:p w14:paraId="4D6B4F93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28D88CAD" w14:textId="77777777" w:rsidR="00B510EB" w:rsidRDefault="00B510EB" w:rsidP="00B510EB">
      <w:pPr>
        <w:pStyle w:val="PL"/>
      </w:pPr>
      <w:r>
        <w:t xml:space="preserve">            post:</w:t>
      </w:r>
    </w:p>
    <w:p w14:paraId="16998D43" w14:textId="77777777" w:rsidR="00B510EB" w:rsidRDefault="00B510EB" w:rsidP="00B510EB">
      <w:pPr>
        <w:pStyle w:val="PL"/>
      </w:pPr>
      <w:r>
        <w:t xml:space="preserve">              requestBody:</w:t>
      </w:r>
    </w:p>
    <w:p w14:paraId="1BCCF099" w14:textId="77777777" w:rsidR="00B510EB" w:rsidRDefault="00B510EB" w:rsidP="00B510EB">
      <w:pPr>
        <w:pStyle w:val="PL"/>
      </w:pPr>
      <w:r>
        <w:t xml:space="preserve">                required: true</w:t>
      </w:r>
    </w:p>
    <w:p w14:paraId="2036EC55" w14:textId="77777777" w:rsidR="00B510EB" w:rsidRDefault="00B510EB" w:rsidP="00B510EB">
      <w:pPr>
        <w:pStyle w:val="PL"/>
      </w:pPr>
      <w:r>
        <w:t xml:space="preserve">                content:</w:t>
      </w:r>
    </w:p>
    <w:p w14:paraId="76154F0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2A8654DB" w14:textId="77777777" w:rsidR="00B510EB" w:rsidRDefault="00B510EB" w:rsidP="00B510EB">
      <w:pPr>
        <w:pStyle w:val="PL"/>
      </w:pPr>
      <w:r>
        <w:t xml:space="preserve">                    schema:</w:t>
      </w:r>
    </w:p>
    <w:p w14:paraId="7E7212C6" w14:textId="77777777" w:rsidR="00B510EB" w:rsidRDefault="00B510EB" w:rsidP="00B510EB">
      <w:pPr>
        <w:pStyle w:val="PL"/>
      </w:pPr>
      <w:r>
        <w:t xml:space="preserve">                      $ref: '#/components/schemas/NotifyMoiCreation'</w:t>
      </w:r>
    </w:p>
    <w:p w14:paraId="79471F20" w14:textId="77777777" w:rsidR="00B510EB" w:rsidRDefault="00B510EB" w:rsidP="00B510EB">
      <w:pPr>
        <w:pStyle w:val="PL"/>
      </w:pPr>
      <w:r>
        <w:t xml:space="preserve">              responses:</w:t>
      </w:r>
    </w:p>
    <w:p w14:paraId="38820FBA" w14:textId="77777777" w:rsidR="00B510EB" w:rsidRDefault="00B510EB" w:rsidP="00B510EB">
      <w:pPr>
        <w:pStyle w:val="PL"/>
      </w:pPr>
      <w:r>
        <w:t xml:space="preserve">                '204':</w:t>
      </w:r>
    </w:p>
    <w:p w14:paraId="70A22B35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18608BE3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AE35237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0DD5DE27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60B82D4C" w14:textId="77777777" w:rsidR="00B510EB" w:rsidRDefault="00B510EB" w:rsidP="00B510EB">
      <w:pPr>
        <w:pStyle w:val="PL"/>
      </w:pPr>
      <w:r>
        <w:t xml:space="preserve">                default:</w:t>
      </w:r>
    </w:p>
    <w:p w14:paraId="14AEA01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A415AC5" w14:textId="77777777" w:rsidR="00B510EB" w:rsidRDefault="00B510EB" w:rsidP="00B510EB">
      <w:pPr>
        <w:pStyle w:val="PL"/>
      </w:pPr>
      <w:r>
        <w:t xml:space="preserve">                  content:</w:t>
      </w:r>
    </w:p>
    <w:p w14:paraId="0843F011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315D6E01" w14:textId="77777777" w:rsidR="00B510EB" w:rsidRDefault="00B510EB" w:rsidP="00B510EB">
      <w:pPr>
        <w:pStyle w:val="PL"/>
      </w:pPr>
      <w:r>
        <w:t xml:space="preserve">                      schema:</w:t>
      </w:r>
    </w:p>
    <w:p w14:paraId="6851EE2F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2A2B6867" w14:textId="77777777" w:rsidR="00B510EB" w:rsidRDefault="00B510EB" w:rsidP="00B510EB">
      <w:pPr>
        <w:pStyle w:val="PL"/>
      </w:pPr>
      <w:r>
        <w:t xml:space="preserve">        notifyMOIDeletion:</w:t>
      </w:r>
    </w:p>
    <w:p w14:paraId="5E50FD66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641624EB" w14:textId="77777777" w:rsidR="00B510EB" w:rsidRDefault="00B510EB" w:rsidP="00B510EB">
      <w:pPr>
        <w:pStyle w:val="PL"/>
      </w:pPr>
      <w:r>
        <w:t xml:space="preserve">            post:</w:t>
      </w:r>
    </w:p>
    <w:p w14:paraId="409336AB" w14:textId="77777777" w:rsidR="00B510EB" w:rsidRDefault="00B510EB" w:rsidP="00B510EB">
      <w:pPr>
        <w:pStyle w:val="PL"/>
      </w:pPr>
      <w:r>
        <w:t xml:space="preserve">              requestBody:</w:t>
      </w:r>
    </w:p>
    <w:p w14:paraId="6AA51C27" w14:textId="77777777" w:rsidR="00B510EB" w:rsidRDefault="00B510EB" w:rsidP="00B510EB">
      <w:pPr>
        <w:pStyle w:val="PL"/>
      </w:pPr>
      <w:r>
        <w:t xml:space="preserve">                required: true</w:t>
      </w:r>
    </w:p>
    <w:p w14:paraId="5B3602CC" w14:textId="77777777" w:rsidR="00B510EB" w:rsidRDefault="00B510EB" w:rsidP="00B510EB">
      <w:pPr>
        <w:pStyle w:val="PL"/>
      </w:pPr>
      <w:r>
        <w:t xml:space="preserve">                content:</w:t>
      </w:r>
    </w:p>
    <w:p w14:paraId="421624E6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6926EC2" w14:textId="77777777" w:rsidR="00B510EB" w:rsidRDefault="00B510EB" w:rsidP="00B510EB">
      <w:pPr>
        <w:pStyle w:val="PL"/>
      </w:pPr>
      <w:r>
        <w:t xml:space="preserve">                    schema:</w:t>
      </w:r>
    </w:p>
    <w:p w14:paraId="1AAFF533" w14:textId="77777777" w:rsidR="00B510EB" w:rsidRDefault="00B510EB" w:rsidP="00B510EB">
      <w:pPr>
        <w:pStyle w:val="PL"/>
      </w:pPr>
      <w:r>
        <w:t xml:space="preserve">                      $ref: '#/components/schemas/NotifyMoiDeletion'</w:t>
      </w:r>
    </w:p>
    <w:p w14:paraId="6B5E6E81" w14:textId="77777777" w:rsidR="00B510EB" w:rsidRDefault="00B510EB" w:rsidP="00B510EB">
      <w:pPr>
        <w:pStyle w:val="PL"/>
      </w:pPr>
      <w:r>
        <w:t xml:space="preserve">              responses:</w:t>
      </w:r>
    </w:p>
    <w:p w14:paraId="20C247EC" w14:textId="77777777" w:rsidR="00B510EB" w:rsidRDefault="00B510EB" w:rsidP="00B510EB">
      <w:pPr>
        <w:pStyle w:val="PL"/>
      </w:pPr>
      <w:r>
        <w:t xml:space="preserve">                '204':</w:t>
      </w:r>
    </w:p>
    <w:p w14:paraId="584DE25A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EF18AAF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3623C4E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7AB06947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5CC3CD0A" w14:textId="77777777" w:rsidR="00B510EB" w:rsidRDefault="00B510EB" w:rsidP="00B510EB">
      <w:pPr>
        <w:pStyle w:val="PL"/>
      </w:pPr>
      <w:r>
        <w:t xml:space="preserve">                default:</w:t>
      </w:r>
    </w:p>
    <w:p w14:paraId="5E9DE966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6B0FD60E" w14:textId="77777777" w:rsidR="00B510EB" w:rsidRDefault="00B510EB" w:rsidP="00B510EB">
      <w:pPr>
        <w:pStyle w:val="PL"/>
      </w:pPr>
      <w:r>
        <w:t xml:space="preserve">                  content:</w:t>
      </w:r>
    </w:p>
    <w:p w14:paraId="5993B56B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12A3BE17" w14:textId="77777777" w:rsidR="00B510EB" w:rsidRDefault="00B510EB" w:rsidP="00B510EB">
      <w:pPr>
        <w:pStyle w:val="PL"/>
      </w:pPr>
      <w:r>
        <w:t xml:space="preserve">                      schema:</w:t>
      </w:r>
    </w:p>
    <w:p w14:paraId="2EC02145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BC90E4A" w14:textId="77777777" w:rsidR="00B510EB" w:rsidRDefault="00B510EB" w:rsidP="00B510EB">
      <w:pPr>
        <w:pStyle w:val="PL"/>
      </w:pPr>
      <w:r>
        <w:t xml:space="preserve">        notifyMOIAttributeValueChanges:</w:t>
      </w:r>
    </w:p>
    <w:p w14:paraId="0B35E588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2DB3522C" w14:textId="77777777" w:rsidR="00B510EB" w:rsidRDefault="00B510EB" w:rsidP="00B510EB">
      <w:pPr>
        <w:pStyle w:val="PL"/>
      </w:pPr>
      <w:r>
        <w:t xml:space="preserve">            post:</w:t>
      </w:r>
    </w:p>
    <w:p w14:paraId="53642B90" w14:textId="77777777" w:rsidR="00B510EB" w:rsidRDefault="00B510EB" w:rsidP="00B510EB">
      <w:pPr>
        <w:pStyle w:val="PL"/>
      </w:pPr>
      <w:r>
        <w:t xml:space="preserve">              requestBody:</w:t>
      </w:r>
    </w:p>
    <w:p w14:paraId="44E81B63" w14:textId="77777777" w:rsidR="00B510EB" w:rsidRDefault="00B510EB" w:rsidP="00B510EB">
      <w:pPr>
        <w:pStyle w:val="PL"/>
      </w:pPr>
      <w:r>
        <w:t xml:space="preserve">                required: true</w:t>
      </w:r>
    </w:p>
    <w:p w14:paraId="176F8A45" w14:textId="77777777" w:rsidR="00B510EB" w:rsidRDefault="00B510EB" w:rsidP="00B510EB">
      <w:pPr>
        <w:pStyle w:val="PL"/>
      </w:pPr>
      <w:r>
        <w:t xml:space="preserve">                content:</w:t>
      </w:r>
    </w:p>
    <w:p w14:paraId="2D1842B9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16C47BE4" w14:textId="77777777" w:rsidR="00B510EB" w:rsidRDefault="00B510EB" w:rsidP="00B510EB">
      <w:pPr>
        <w:pStyle w:val="PL"/>
      </w:pPr>
      <w:r>
        <w:t xml:space="preserve">                    schema:</w:t>
      </w:r>
    </w:p>
    <w:p w14:paraId="0AD194A7" w14:textId="77777777" w:rsidR="00B510EB" w:rsidRDefault="00B510EB" w:rsidP="00B510EB">
      <w:pPr>
        <w:pStyle w:val="PL"/>
      </w:pPr>
      <w:r>
        <w:t xml:space="preserve">                      $ref: '#/components/schemas/NotifyMoiAttributeValueChanges'</w:t>
      </w:r>
    </w:p>
    <w:p w14:paraId="25406E56" w14:textId="77777777" w:rsidR="00B510EB" w:rsidRDefault="00B510EB" w:rsidP="00B510EB">
      <w:pPr>
        <w:pStyle w:val="PL"/>
      </w:pPr>
      <w:r>
        <w:t xml:space="preserve">              responses:</w:t>
      </w:r>
    </w:p>
    <w:p w14:paraId="33D59E67" w14:textId="77777777" w:rsidR="00B510EB" w:rsidRDefault="00B510EB" w:rsidP="00B510EB">
      <w:pPr>
        <w:pStyle w:val="PL"/>
      </w:pPr>
      <w:r>
        <w:t xml:space="preserve">                '204':</w:t>
      </w:r>
    </w:p>
    <w:p w14:paraId="252AA1F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6F957F89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54AAB0C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2C90C400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48BC0945" w14:textId="77777777" w:rsidR="00B510EB" w:rsidRDefault="00B510EB" w:rsidP="00B510EB">
      <w:pPr>
        <w:pStyle w:val="PL"/>
      </w:pPr>
      <w:r>
        <w:lastRenderedPageBreak/>
        <w:t xml:space="preserve">                default:</w:t>
      </w:r>
    </w:p>
    <w:p w14:paraId="70BC6AA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754EA5B" w14:textId="77777777" w:rsidR="00B510EB" w:rsidRDefault="00B510EB" w:rsidP="00B510EB">
      <w:pPr>
        <w:pStyle w:val="PL"/>
      </w:pPr>
      <w:r>
        <w:t xml:space="preserve">                  content:</w:t>
      </w:r>
    </w:p>
    <w:p w14:paraId="5FAF5C6E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6579CAB7" w14:textId="77777777" w:rsidR="00B510EB" w:rsidRDefault="00B510EB" w:rsidP="00B510EB">
      <w:pPr>
        <w:pStyle w:val="PL"/>
      </w:pPr>
      <w:r>
        <w:t xml:space="preserve">                      schema:</w:t>
      </w:r>
    </w:p>
    <w:p w14:paraId="0C62B7C2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23048D2" w14:textId="77777777" w:rsidR="00B510EB" w:rsidRDefault="00B510EB" w:rsidP="00B510EB">
      <w:pPr>
        <w:pStyle w:val="PL"/>
      </w:pPr>
      <w:r>
        <w:t xml:space="preserve">        notifyMOIChanges:</w:t>
      </w:r>
    </w:p>
    <w:p w14:paraId="516674BC" w14:textId="77777777" w:rsidR="00B510EB" w:rsidRDefault="00B510EB" w:rsidP="00B510EB">
      <w:pPr>
        <w:pStyle w:val="PL"/>
      </w:pPr>
      <w:r>
        <w:t xml:space="preserve">          '{request.body#/notificationRecipientAddress}':</w:t>
      </w:r>
    </w:p>
    <w:p w14:paraId="62991EF8" w14:textId="77777777" w:rsidR="00B510EB" w:rsidRDefault="00B510EB" w:rsidP="00B510EB">
      <w:pPr>
        <w:pStyle w:val="PL"/>
      </w:pPr>
      <w:r>
        <w:t xml:space="preserve">            post:</w:t>
      </w:r>
    </w:p>
    <w:p w14:paraId="274605A8" w14:textId="77777777" w:rsidR="00B510EB" w:rsidRDefault="00B510EB" w:rsidP="00B510EB">
      <w:pPr>
        <w:pStyle w:val="PL"/>
      </w:pPr>
      <w:r>
        <w:t xml:space="preserve">              requestBody:</w:t>
      </w:r>
    </w:p>
    <w:p w14:paraId="4453D7A5" w14:textId="77777777" w:rsidR="00B510EB" w:rsidRDefault="00B510EB" w:rsidP="00B510EB">
      <w:pPr>
        <w:pStyle w:val="PL"/>
      </w:pPr>
      <w:r>
        <w:t xml:space="preserve">                required: true</w:t>
      </w:r>
    </w:p>
    <w:p w14:paraId="5F84B812" w14:textId="77777777" w:rsidR="00B510EB" w:rsidRDefault="00B510EB" w:rsidP="00B510EB">
      <w:pPr>
        <w:pStyle w:val="PL"/>
      </w:pPr>
      <w:r>
        <w:t xml:space="preserve">                content:</w:t>
      </w:r>
    </w:p>
    <w:p w14:paraId="0196704C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35EBA5A" w14:textId="77777777" w:rsidR="00B510EB" w:rsidRDefault="00B510EB" w:rsidP="00B510EB">
      <w:pPr>
        <w:pStyle w:val="PL"/>
      </w:pPr>
      <w:r>
        <w:t xml:space="preserve">                    schema:</w:t>
      </w:r>
    </w:p>
    <w:p w14:paraId="641FBEA6" w14:textId="77777777" w:rsidR="00B510EB" w:rsidRDefault="00B510EB" w:rsidP="00B510EB">
      <w:pPr>
        <w:pStyle w:val="PL"/>
      </w:pPr>
      <w:r>
        <w:t xml:space="preserve">                      $ref: '#/components/schemas/NotifyMoiChanges'</w:t>
      </w:r>
    </w:p>
    <w:p w14:paraId="30E1D53C" w14:textId="77777777" w:rsidR="00B510EB" w:rsidRDefault="00B510EB" w:rsidP="00B510EB">
      <w:pPr>
        <w:pStyle w:val="PL"/>
      </w:pPr>
      <w:r>
        <w:t xml:space="preserve">              responses:</w:t>
      </w:r>
    </w:p>
    <w:p w14:paraId="62BE1ABD" w14:textId="77777777" w:rsidR="00B510EB" w:rsidRDefault="00B510EB" w:rsidP="00B510EB">
      <w:pPr>
        <w:pStyle w:val="PL"/>
      </w:pPr>
      <w:r>
        <w:t xml:space="preserve">                '204':</w:t>
      </w:r>
    </w:p>
    <w:p w14:paraId="3214AA7D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DDD517A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0E8BADE2" w14:textId="77777777" w:rsidR="00B510EB" w:rsidRDefault="00B510EB" w:rsidP="00B510EB">
      <w:pPr>
        <w:pStyle w:val="PL"/>
      </w:pPr>
      <w:r>
        <w:t xml:space="preserve">                    The notification is successfully delivered. The response</w:t>
      </w:r>
    </w:p>
    <w:p w14:paraId="1F9A748C" w14:textId="77777777" w:rsidR="00B510EB" w:rsidRDefault="00B510EB" w:rsidP="00B510EB">
      <w:pPr>
        <w:pStyle w:val="PL"/>
      </w:pPr>
      <w:r>
        <w:t xml:space="preserve">                    has no message body.</w:t>
      </w:r>
    </w:p>
    <w:p w14:paraId="0375D03E" w14:textId="77777777" w:rsidR="00B510EB" w:rsidRDefault="00B510EB" w:rsidP="00B510EB">
      <w:pPr>
        <w:pStyle w:val="PL"/>
      </w:pPr>
      <w:r>
        <w:t xml:space="preserve">                default:</w:t>
      </w:r>
    </w:p>
    <w:p w14:paraId="59C28289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6169B76" w14:textId="77777777" w:rsidR="00B510EB" w:rsidRDefault="00B510EB" w:rsidP="00B510EB">
      <w:pPr>
        <w:pStyle w:val="PL"/>
      </w:pPr>
      <w:r>
        <w:t xml:space="preserve">                  content:</w:t>
      </w:r>
    </w:p>
    <w:p w14:paraId="7C56C199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74E1294" w14:textId="77777777" w:rsidR="00B510EB" w:rsidRDefault="00B510EB" w:rsidP="00B510EB">
      <w:pPr>
        <w:pStyle w:val="PL"/>
      </w:pPr>
      <w:r>
        <w:t xml:space="preserve">                      schema:</w:t>
      </w:r>
    </w:p>
    <w:p w14:paraId="792B8550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5A64E31" w14:textId="77777777" w:rsidR="00B510EB" w:rsidRDefault="00B510EB" w:rsidP="00B510EB">
      <w:pPr>
        <w:pStyle w:val="PL"/>
      </w:pPr>
      <w:r>
        <w:t xml:space="preserve">    get:</w:t>
      </w:r>
    </w:p>
    <w:p w14:paraId="281278A8" w14:textId="77777777" w:rsidR="00B510EB" w:rsidRDefault="00B510EB" w:rsidP="00B510EB">
      <w:pPr>
        <w:pStyle w:val="PL"/>
      </w:pPr>
      <w:r>
        <w:t xml:space="preserve">      summary: Reads one or multiple resources</w:t>
      </w:r>
    </w:p>
    <w:p w14:paraId="67AB8A1D" w14:textId="77777777" w:rsidR="00B510EB" w:rsidRDefault="00B510EB" w:rsidP="00B510EB">
      <w:pPr>
        <w:pStyle w:val="PL"/>
      </w:pPr>
      <w:r>
        <w:t xml:space="preserve">      description: &gt;-</w:t>
      </w:r>
    </w:p>
    <w:p w14:paraId="3ADE6682" w14:textId="77777777" w:rsidR="00B510EB" w:rsidRDefault="00B510EB" w:rsidP="00B510EB">
      <w:pPr>
        <w:pStyle w:val="PL"/>
      </w:pPr>
      <w:r>
        <w:t xml:space="preserve">        With HTTP GET resources are read. The resources to be retrieved are</w:t>
      </w:r>
    </w:p>
    <w:p w14:paraId="010F5941" w14:textId="77777777" w:rsidR="00B510EB" w:rsidRDefault="00B510EB" w:rsidP="00B510EB">
      <w:pPr>
        <w:pStyle w:val="PL"/>
      </w:pPr>
      <w:r>
        <w:t xml:space="preserve">        identified with the target URI. The attributes and fields parameter</w:t>
      </w:r>
    </w:p>
    <w:p w14:paraId="44DFC5CA" w14:textId="77777777" w:rsidR="00B510EB" w:rsidRDefault="00B510EB" w:rsidP="00B510EB">
      <w:pPr>
        <w:pStyle w:val="PL"/>
      </w:pPr>
      <w:r>
        <w:t xml:space="preserve">        of the query components allow to select the resource properties to be returned.</w:t>
      </w:r>
    </w:p>
    <w:p w14:paraId="57B3B28B" w14:textId="77777777" w:rsidR="00B510EB" w:rsidRDefault="00B510EB" w:rsidP="00B510EB">
      <w:pPr>
        <w:pStyle w:val="PL"/>
      </w:pPr>
      <w:r>
        <w:t xml:space="preserve">      parameters:</w:t>
      </w:r>
    </w:p>
    <w:p w14:paraId="23D573D6" w14:textId="77777777" w:rsidR="00B510EB" w:rsidRDefault="00B510EB" w:rsidP="00B510EB">
      <w:pPr>
        <w:pStyle w:val="PL"/>
      </w:pPr>
      <w:r>
        <w:t xml:space="preserve">        - name: scope</w:t>
      </w:r>
    </w:p>
    <w:p w14:paraId="4EC99D73" w14:textId="77777777" w:rsidR="00B510EB" w:rsidRDefault="00B510EB" w:rsidP="00B510EB">
      <w:pPr>
        <w:pStyle w:val="PL"/>
      </w:pPr>
      <w:r>
        <w:t xml:space="preserve">          in: query</w:t>
      </w:r>
    </w:p>
    <w:p w14:paraId="27AA3446" w14:textId="77777777" w:rsidR="00B510EB" w:rsidRDefault="00B510EB" w:rsidP="00B510EB">
      <w:pPr>
        <w:pStyle w:val="PL"/>
      </w:pPr>
      <w:r>
        <w:t xml:space="preserve">          description: &gt;-</w:t>
      </w:r>
    </w:p>
    <w:p w14:paraId="47A41FB2" w14:textId="77777777" w:rsidR="00B510EB" w:rsidRDefault="00B510EB" w:rsidP="00B510EB">
      <w:pPr>
        <w:pStyle w:val="PL"/>
      </w:pPr>
      <w:r>
        <w:t xml:space="preserve">            This parameter extends the set of targeted resources beyond the base</w:t>
      </w:r>
    </w:p>
    <w:p w14:paraId="7E60C754" w14:textId="77777777" w:rsidR="00B510EB" w:rsidRDefault="00B510EB" w:rsidP="00B510EB">
      <w:pPr>
        <w:pStyle w:val="PL"/>
      </w:pPr>
      <w:r>
        <w:t xml:space="preserve">            resource identified with the path component of the URI. No scoping</w:t>
      </w:r>
    </w:p>
    <w:p w14:paraId="61CBCF49" w14:textId="77777777" w:rsidR="00B510EB" w:rsidRDefault="00B510EB" w:rsidP="00B510EB">
      <w:pPr>
        <w:pStyle w:val="PL"/>
      </w:pPr>
      <w:r>
        <w:t xml:space="preserve">            mechanism is specified in the present document.</w:t>
      </w:r>
    </w:p>
    <w:p w14:paraId="62DC0167" w14:textId="77777777" w:rsidR="00B510EB" w:rsidRDefault="00B510EB" w:rsidP="00B510EB">
      <w:pPr>
        <w:pStyle w:val="PL"/>
      </w:pPr>
      <w:r>
        <w:t xml:space="preserve">          required: false</w:t>
      </w:r>
    </w:p>
    <w:p w14:paraId="2D2EBD1D" w14:textId="77777777" w:rsidR="00B510EB" w:rsidRDefault="00B510EB" w:rsidP="00B510EB">
      <w:pPr>
        <w:pStyle w:val="PL"/>
      </w:pPr>
      <w:r>
        <w:t xml:space="preserve">          schema:</w:t>
      </w:r>
    </w:p>
    <w:p w14:paraId="7519BC33" w14:textId="77777777" w:rsidR="00B510EB" w:rsidRDefault="00B510EB" w:rsidP="00B510EB">
      <w:pPr>
        <w:pStyle w:val="PL"/>
      </w:pPr>
      <w:r>
        <w:t xml:space="preserve">            $ref: '#/components/schemas/Scope'</w:t>
      </w:r>
    </w:p>
    <w:p w14:paraId="7755F958" w14:textId="77777777" w:rsidR="00B510EB" w:rsidRDefault="00B510EB" w:rsidP="00B510EB">
      <w:pPr>
        <w:pStyle w:val="PL"/>
      </w:pPr>
      <w:r>
        <w:t xml:space="preserve">          style: form</w:t>
      </w:r>
    </w:p>
    <w:p w14:paraId="384B98E2" w14:textId="77777777" w:rsidR="00B510EB" w:rsidRDefault="00B510EB" w:rsidP="00B510EB">
      <w:pPr>
        <w:pStyle w:val="PL"/>
      </w:pPr>
      <w:r>
        <w:t xml:space="preserve">          explode: true</w:t>
      </w:r>
    </w:p>
    <w:p w14:paraId="4734EFF1" w14:textId="77777777" w:rsidR="00B510EB" w:rsidRDefault="00B510EB" w:rsidP="00B510EB">
      <w:pPr>
        <w:pStyle w:val="PL"/>
      </w:pPr>
      <w:r>
        <w:t xml:space="preserve">        - name: filter</w:t>
      </w:r>
    </w:p>
    <w:p w14:paraId="54E5C239" w14:textId="77777777" w:rsidR="00B510EB" w:rsidRDefault="00B510EB" w:rsidP="00B510EB">
      <w:pPr>
        <w:pStyle w:val="PL"/>
      </w:pPr>
      <w:r>
        <w:t xml:space="preserve">          in: query</w:t>
      </w:r>
    </w:p>
    <w:p w14:paraId="0D58DE1A" w14:textId="77777777" w:rsidR="00B510EB" w:rsidRDefault="00B510EB" w:rsidP="00B510EB">
      <w:pPr>
        <w:pStyle w:val="PL"/>
      </w:pPr>
      <w:r>
        <w:t xml:space="preserve">          description: &gt;-</w:t>
      </w:r>
    </w:p>
    <w:p w14:paraId="254D334F" w14:textId="77777777" w:rsidR="00B510EB" w:rsidRDefault="00B510EB" w:rsidP="00B510EB">
      <w:pPr>
        <w:pStyle w:val="PL"/>
      </w:pPr>
      <w:r>
        <w:t xml:space="preserve">            This parameter reduces the targeted set of resources by applying a</w:t>
      </w:r>
    </w:p>
    <w:p w14:paraId="1DB62974" w14:textId="77777777" w:rsidR="00B510EB" w:rsidRDefault="00B510EB" w:rsidP="00B510EB">
      <w:pPr>
        <w:pStyle w:val="PL"/>
      </w:pPr>
      <w:r>
        <w:t xml:space="preserve">            filter to the scoped set of resource representations. Only resource</w:t>
      </w:r>
    </w:p>
    <w:p w14:paraId="7061131E" w14:textId="77777777" w:rsidR="00B510EB" w:rsidRDefault="00B510EB" w:rsidP="00B510EB">
      <w:pPr>
        <w:pStyle w:val="PL"/>
      </w:pPr>
      <w:r>
        <w:t xml:space="preserve">            representations for which the filter construct evaluates to "true"</w:t>
      </w:r>
    </w:p>
    <w:p w14:paraId="572746C8" w14:textId="77777777" w:rsidR="00B510EB" w:rsidRDefault="00B510EB" w:rsidP="00B510EB">
      <w:pPr>
        <w:pStyle w:val="PL"/>
      </w:pPr>
      <w:r>
        <w:t xml:space="preserve">            are targeted. No filter language is specified in the present</w:t>
      </w:r>
    </w:p>
    <w:p w14:paraId="18D33B41" w14:textId="77777777" w:rsidR="00B510EB" w:rsidRDefault="00B510EB" w:rsidP="00B510EB">
      <w:pPr>
        <w:pStyle w:val="PL"/>
      </w:pPr>
      <w:r>
        <w:t xml:space="preserve">            document.</w:t>
      </w:r>
    </w:p>
    <w:p w14:paraId="7A94E2DC" w14:textId="77777777" w:rsidR="00B510EB" w:rsidRDefault="00B510EB" w:rsidP="00B510EB">
      <w:pPr>
        <w:pStyle w:val="PL"/>
      </w:pPr>
      <w:r>
        <w:t xml:space="preserve">          required: false</w:t>
      </w:r>
    </w:p>
    <w:p w14:paraId="3CCFFF3E" w14:textId="77777777" w:rsidR="00B510EB" w:rsidRDefault="00B510EB" w:rsidP="00B510EB">
      <w:pPr>
        <w:pStyle w:val="PL"/>
      </w:pPr>
      <w:r>
        <w:t xml:space="preserve">          schema:</w:t>
      </w:r>
    </w:p>
    <w:p w14:paraId="127FC7F7" w14:textId="77777777" w:rsidR="00B510EB" w:rsidRDefault="00B510EB" w:rsidP="00B510EB">
      <w:pPr>
        <w:pStyle w:val="PL"/>
      </w:pPr>
      <w:r>
        <w:t xml:space="preserve">            $ref: 'TS28623_ComDefs.yaml#/components/schemas/Filter'</w:t>
      </w:r>
    </w:p>
    <w:p w14:paraId="4B270B6C" w14:textId="77777777" w:rsidR="00B510EB" w:rsidRDefault="00B510EB" w:rsidP="00B510EB">
      <w:pPr>
        <w:pStyle w:val="PL"/>
      </w:pPr>
      <w:r>
        <w:t xml:space="preserve">        - name: attributes</w:t>
      </w:r>
    </w:p>
    <w:p w14:paraId="33EE0D05" w14:textId="77777777" w:rsidR="00B510EB" w:rsidRDefault="00B510EB" w:rsidP="00B510EB">
      <w:pPr>
        <w:pStyle w:val="PL"/>
      </w:pPr>
      <w:r>
        <w:t xml:space="preserve">          in: query</w:t>
      </w:r>
    </w:p>
    <w:p w14:paraId="4E764A0A" w14:textId="77777777" w:rsidR="00B510EB" w:rsidRDefault="00B510EB" w:rsidP="00B510EB">
      <w:pPr>
        <w:pStyle w:val="PL"/>
      </w:pPr>
      <w:r>
        <w:t xml:space="preserve">          description: &gt;-</w:t>
      </w:r>
    </w:p>
    <w:p w14:paraId="2B033794" w14:textId="77777777" w:rsidR="00B510EB" w:rsidRDefault="00B510EB" w:rsidP="00B510EB">
      <w:pPr>
        <w:pStyle w:val="PL"/>
      </w:pPr>
      <w:r>
        <w:t xml:space="preserve">            This parameter specifies the attributes of the scoped resources that</w:t>
      </w:r>
    </w:p>
    <w:p w14:paraId="3577E95B" w14:textId="77777777" w:rsidR="00B510EB" w:rsidRDefault="00B510EB" w:rsidP="00B510EB">
      <w:pPr>
        <w:pStyle w:val="PL"/>
      </w:pPr>
      <w:r>
        <w:t xml:space="preserve">            are returned.</w:t>
      </w:r>
    </w:p>
    <w:p w14:paraId="54401190" w14:textId="77777777" w:rsidR="00B510EB" w:rsidRDefault="00B510EB" w:rsidP="00B510EB">
      <w:pPr>
        <w:pStyle w:val="PL"/>
      </w:pPr>
      <w:r>
        <w:t xml:space="preserve">          required: </w:t>
      </w:r>
      <w:del w:id="9" w:author="Author">
        <w:r w:rsidDel="00772862">
          <w:delText>true</w:delText>
        </w:r>
      </w:del>
      <w:ins w:id="10" w:author="Author">
        <w:r>
          <w:t>false</w:t>
        </w:r>
      </w:ins>
    </w:p>
    <w:p w14:paraId="38EEA26C" w14:textId="77777777" w:rsidR="00B510EB" w:rsidRDefault="00B510EB" w:rsidP="00B510EB">
      <w:pPr>
        <w:pStyle w:val="PL"/>
      </w:pPr>
      <w:r>
        <w:t xml:space="preserve">          schema:</w:t>
      </w:r>
    </w:p>
    <w:p w14:paraId="35D9CC4C" w14:textId="77777777" w:rsidR="00B510EB" w:rsidRDefault="00B510EB" w:rsidP="00B510EB">
      <w:pPr>
        <w:pStyle w:val="PL"/>
      </w:pPr>
      <w:r>
        <w:t xml:space="preserve">            type: array</w:t>
      </w:r>
    </w:p>
    <w:p w14:paraId="7F7F48E3" w14:textId="77777777" w:rsidR="00B510EB" w:rsidRDefault="00B510EB" w:rsidP="00B510EB">
      <w:pPr>
        <w:pStyle w:val="PL"/>
      </w:pPr>
      <w:r>
        <w:t xml:space="preserve">            items:</w:t>
      </w:r>
    </w:p>
    <w:p w14:paraId="511C1F08" w14:textId="77777777" w:rsidR="00B510EB" w:rsidRDefault="00B510EB" w:rsidP="00B510EB">
      <w:pPr>
        <w:pStyle w:val="PL"/>
      </w:pPr>
      <w:r>
        <w:t xml:space="preserve">              type: string</w:t>
      </w:r>
    </w:p>
    <w:p w14:paraId="3EDF4568" w14:textId="77777777" w:rsidR="00B510EB" w:rsidRDefault="00B510EB" w:rsidP="00B510EB">
      <w:pPr>
        <w:pStyle w:val="PL"/>
      </w:pPr>
      <w:r>
        <w:t xml:space="preserve">          style: form</w:t>
      </w:r>
    </w:p>
    <w:p w14:paraId="167675E9" w14:textId="77777777" w:rsidR="00B510EB" w:rsidRDefault="00B510EB" w:rsidP="00B510EB">
      <w:pPr>
        <w:pStyle w:val="PL"/>
      </w:pPr>
      <w:r>
        <w:t xml:space="preserve">          explode: false</w:t>
      </w:r>
    </w:p>
    <w:p w14:paraId="599617ED" w14:textId="77777777" w:rsidR="00B510EB" w:rsidRDefault="00B510EB" w:rsidP="00B510EB">
      <w:pPr>
        <w:pStyle w:val="PL"/>
      </w:pPr>
      <w:r>
        <w:t xml:space="preserve">        - name: fields</w:t>
      </w:r>
    </w:p>
    <w:p w14:paraId="6E20C659" w14:textId="77777777" w:rsidR="00B510EB" w:rsidRDefault="00B510EB" w:rsidP="00B510EB">
      <w:pPr>
        <w:pStyle w:val="PL"/>
      </w:pPr>
      <w:r>
        <w:t xml:space="preserve">          in: query</w:t>
      </w:r>
    </w:p>
    <w:p w14:paraId="7A6629B5" w14:textId="77777777" w:rsidR="00B510EB" w:rsidRDefault="00B510EB" w:rsidP="00B510EB">
      <w:pPr>
        <w:pStyle w:val="PL"/>
      </w:pPr>
      <w:r>
        <w:t xml:space="preserve">          description: &gt;-</w:t>
      </w:r>
    </w:p>
    <w:p w14:paraId="3C5AFBD1" w14:textId="77777777" w:rsidR="00B510EB" w:rsidRDefault="00B510EB" w:rsidP="00B510EB">
      <w:pPr>
        <w:pStyle w:val="PL"/>
      </w:pPr>
      <w:r>
        <w:t xml:space="preserve">            This parameter specifies the attribute field of the scoped resources</w:t>
      </w:r>
    </w:p>
    <w:p w14:paraId="097B4C88" w14:textId="77777777" w:rsidR="00B510EB" w:rsidRDefault="00B510EB" w:rsidP="00B510EB">
      <w:pPr>
        <w:pStyle w:val="PL"/>
      </w:pPr>
      <w:r>
        <w:t xml:space="preserve">            that are returned.</w:t>
      </w:r>
    </w:p>
    <w:p w14:paraId="5A33BB72" w14:textId="77777777" w:rsidR="00B510EB" w:rsidRDefault="00B510EB" w:rsidP="00B510EB">
      <w:pPr>
        <w:pStyle w:val="PL"/>
      </w:pPr>
      <w:r>
        <w:t xml:space="preserve">          required: false</w:t>
      </w:r>
    </w:p>
    <w:p w14:paraId="0DAAED8B" w14:textId="77777777" w:rsidR="00B510EB" w:rsidRDefault="00B510EB" w:rsidP="00B510EB">
      <w:pPr>
        <w:pStyle w:val="PL"/>
      </w:pPr>
      <w:r>
        <w:t xml:space="preserve">          schema:</w:t>
      </w:r>
    </w:p>
    <w:p w14:paraId="71679AE6" w14:textId="77777777" w:rsidR="00B510EB" w:rsidRDefault="00B510EB" w:rsidP="00B510EB">
      <w:pPr>
        <w:pStyle w:val="PL"/>
      </w:pPr>
      <w:r>
        <w:t xml:space="preserve">            type: array</w:t>
      </w:r>
    </w:p>
    <w:p w14:paraId="2EAE6C9B" w14:textId="77777777" w:rsidR="00B510EB" w:rsidRDefault="00B510EB" w:rsidP="00B510EB">
      <w:pPr>
        <w:pStyle w:val="PL"/>
      </w:pPr>
      <w:r>
        <w:t xml:space="preserve">            items:</w:t>
      </w:r>
    </w:p>
    <w:p w14:paraId="7489444E" w14:textId="77777777" w:rsidR="00B510EB" w:rsidRDefault="00B510EB" w:rsidP="00B510EB">
      <w:pPr>
        <w:pStyle w:val="PL"/>
      </w:pPr>
      <w:r>
        <w:t xml:space="preserve">              type: string</w:t>
      </w:r>
    </w:p>
    <w:p w14:paraId="510E67E9" w14:textId="77777777" w:rsidR="00B510EB" w:rsidRDefault="00B510EB" w:rsidP="00B510EB">
      <w:pPr>
        <w:pStyle w:val="PL"/>
      </w:pPr>
      <w:r>
        <w:lastRenderedPageBreak/>
        <w:t xml:space="preserve">          style: form</w:t>
      </w:r>
    </w:p>
    <w:p w14:paraId="30B52DFC" w14:textId="77777777" w:rsidR="00B510EB" w:rsidRPr="00FF6DA8" w:rsidRDefault="00B510EB" w:rsidP="00B510EB">
      <w:pPr>
        <w:pStyle w:val="PL"/>
        <w:rPr>
          <w:lang w:val="fr-FR"/>
        </w:rPr>
      </w:pPr>
      <w:r>
        <w:t xml:space="preserve">          </w:t>
      </w:r>
      <w:r w:rsidRPr="00FF6DA8">
        <w:rPr>
          <w:lang w:val="fr-FR"/>
        </w:rPr>
        <w:t>explode: false</w:t>
      </w:r>
    </w:p>
    <w:p w14:paraId="31B1FC4E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responses:</w:t>
      </w:r>
    </w:p>
    <w:p w14:paraId="14291B6C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  '200':</w:t>
      </w:r>
    </w:p>
    <w:p w14:paraId="080DC4F8" w14:textId="77777777" w:rsidR="00B510EB" w:rsidRPr="00FF6DA8" w:rsidRDefault="00B510EB" w:rsidP="00B510EB">
      <w:pPr>
        <w:pStyle w:val="PL"/>
        <w:rPr>
          <w:lang w:val="fr-FR"/>
        </w:rPr>
      </w:pPr>
      <w:r w:rsidRPr="00FF6DA8">
        <w:rPr>
          <w:lang w:val="fr-FR"/>
        </w:rPr>
        <w:t xml:space="preserve">          description: &gt;-</w:t>
      </w:r>
    </w:p>
    <w:p w14:paraId="134A238E" w14:textId="77777777" w:rsidR="00B510EB" w:rsidRDefault="00B510EB" w:rsidP="00B510EB">
      <w:pPr>
        <w:pStyle w:val="PL"/>
      </w:pPr>
      <w:r w:rsidRPr="00FF6DA8">
        <w:rPr>
          <w:lang w:val="fr-FR"/>
        </w:rPr>
        <w:t xml:space="preserve">            </w:t>
      </w:r>
      <w:r>
        <w:t>Success case ("200 OK").</w:t>
      </w:r>
    </w:p>
    <w:p w14:paraId="1E42C0AD" w14:textId="77777777" w:rsidR="00B510EB" w:rsidRDefault="00B510EB" w:rsidP="00B510EB">
      <w:pPr>
        <w:pStyle w:val="PL"/>
      </w:pPr>
      <w:r>
        <w:t xml:space="preserve">            The resources identified in the request for retrieval are returned</w:t>
      </w:r>
    </w:p>
    <w:p w14:paraId="01E66845" w14:textId="77777777" w:rsidR="00B510EB" w:rsidRDefault="00B510EB" w:rsidP="00B510EB">
      <w:pPr>
        <w:pStyle w:val="PL"/>
      </w:pPr>
      <w:r>
        <w:t xml:space="preserve">            in the response message body. In case the attributes or fields query</w:t>
      </w:r>
    </w:p>
    <w:p w14:paraId="7F3AD41D" w14:textId="77777777" w:rsidR="00B510EB" w:rsidRDefault="00B510EB" w:rsidP="00B510EB">
      <w:pPr>
        <w:pStyle w:val="PL"/>
      </w:pPr>
      <w:r>
        <w:t xml:space="preserve">            parameters are used, only the selected attributes or sub-attributes are</w:t>
      </w:r>
    </w:p>
    <w:p w14:paraId="0EE84D75" w14:textId="77777777" w:rsidR="00B510EB" w:rsidRDefault="00B510EB" w:rsidP="00B510EB">
      <w:pPr>
        <w:pStyle w:val="PL"/>
      </w:pPr>
      <w:r>
        <w:t xml:space="preserve">            returned. The response message body is constructed according to the</w:t>
      </w:r>
    </w:p>
    <w:p w14:paraId="00F041B9" w14:textId="77777777" w:rsidR="00B510EB" w:rsidRDefault="00B510EB" w:rsidP="00B510EB">
      <w:pPr>
        <w:pStyle w:val="PL"/>
      </w:pPr>
      <w:r>
        <w:t xml:space="preserve">            hierarchical response construction method (TS 32.158 [15]).</w:t>
      </w:r>
    </w:p>
    <w:p w14:paraId="1C15FCDF" w14:textId="77777777" w:rsidR="00B510EB" w:rsidRDefault="00B510EB" w:rsidP="00B510EB">
      <w:pPr>
        <w:pStyle w:val="PL"/>
      </w:pPr>
      <w:r>
        <w:t xml:space="preserve">          content:</w:t>
      </w:r>
    </w:p>
    <w:p w14:paraId="1292C65D" w14:textId="77777777" w:rsidR="00B510EB" w:rsidRDefault="00B510EB" w:rsidP="00B510EB">
      <w:pPr>
        <w:pStyle w:val="PL"/>
      </w:pPr>
      <w:r>
        <w:t xml:space="preserve">            application/json:</w:t>
      </w:r>
    </w:p>
    <w:p w14:paraId="23D0AA7A" w14:textId="77777777" w:rsidR="00B510EB" w:rsidRDefault="00B510EB" w:rsidP="00B510EB">
      <w:pPr>
        <w:pStyle w:val="PL"/>
      </w:pPr>
      <w:r>
        <w:t xml:space="preserve">              schema:</w:t>
      </w:r>
    </w:p>
    <w:p w14:paraId="1728CD7F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136041B1" w14:textId="77777777" w:rsidR="00B510EB" w:rsidRDefault="00B510EB" w:rsidP="00B510EB">
      <w:pPr>
        <w:pStyle w:val="PL"/>
      </w:pPr>
      <w:r>
        <w:t xml:space="preserve">            application/vnd.3gpp.object-tree-hierarchical+json:</w:t>
      </w:r>
    </w:p>
    <w:p w14:paraId="6EC4D623" w14:textId="77777777" w:rsidR="00B510EB" w:rsidRDefault="00B510EB" w:rsidP="00B510EB">
      <w:pPr>
        <w:pStyle w:val="PL"/>
      </w:pPr>
      <w:r>
        <w:t xml:space="preserve">              schema:</w:t>
      </w:r>
    </w:p>
    <w:p w14:paraId="1057F311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19149617" w14:textId="77777777" w:rsidR="00B510EB" w:rsidRDefault="00B510EB" w:rsidP="00B510EB">
      <w:pPr>
        <w:pStyle w:val="PL"/>
      </w:pPr>
      <w:r>
        <w:t xml:space="preserve">            application/vnd.3gpp.object-tree-flat+json:</w:t>
      </w:r>
    </w:p>
    <w:p w14:paraId="45CEABB3" w14:textId="77777777" w:rsidR="00B510EB" w:rsidRDefault="00B510EB" w:rsidP="00B510EB">
      <w:pPr>
        <w:pStyle w:val="PL"/>
      </w:pPr>
      <w:r>
        <w:t xml:space="preserve">              schema:</w:t>
      </w:r>
    </w:p>
    <w:p w14:paraId="249DC679" w14:textId="77777777" w:rsidR="00B510EB" w:rsidRDefault="00B510EB" w:rsidP="00B510EB">
      <w:pPr>
        <w:pStyle w:val="PL"/>
      </w:pPr>
      <w:r>
        <w:t xml:space="preserve">                type: array</w:t>
      </w:r>
    </w:p>
    <w:p w14:paraId="53D3DEA1" w14:textId="77777777" w:rsidR="00B510EB" w:rsidRDefault="00B510EB" w:rsidP="00B510EB">
      <w:pPr>
        <w:pStyle w:val="PL"/>
      </w:pPr>
      <w:r>
        <w:t xml:space="preserve">                items:</w:t>
      </w:r>
    </w:p>
    <w:p w14:paraId="0210BC0E" w14:textId="77777777" w:rsidR="00B510EB" w:rsidRDefault="00B510EB" w:rsidP="00B510EB">
      <w:pPr>
        <w:pStyle w:val="PL"/>
      </w:pPr>
      <w:r>
        <w:t xml:space="preserve">                  $ref: '#/components/schemas/Resource'</w:t>
      </w:r>
    </w:p>
    <w:p w14:paraId="570B1856" w14:textId="77777777" w:rsidR="00B510EB" w:rsidRDefault="00B510EB" w:rsidP="00B510EB">
      <w:pPr>
        <w:pStyle w:val="PL"/>
      </w:pPr>
      <w:r>
        <w:t xml:space="preserve">        default:</w:t>
      </w:r>
    </w:p>
    <w:p w14:paraId="5FB17E6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3749FF45" w14:textId="77777777" w:rsidR="00B510EB" w:rsidRDefault="00B510EB" w:rsidP="00B510EB">
      <w:pPr>
        <w:pStyle w:val="PL"/>
      </w:pPr>
      <w:r>
        <w:t xml:space="preserve">          content:</w:t>
      </w:r>
    </w:p>
    <w:p w14:paraId="2CD2BE1A" w14:textId="77777777" w:rsidR="00B510EB" w:rsidRDefault="00B510EB" w:rsidP="00B510EB">
      <w:pPr>
        <w:pStyle w:val="PL"/>
      </w:pPr>
      <w:r>
        <w:t xml:space="preserve">            application/json:</w:t>
      </w:r>
    </w:p>
    <w:p w14:paraId="2BD3C297" w14:textId="77777777" w:rsidR="00B510EB" w:rsidRDefault="00B510EB" w:rsidP="00B510EB">
      <w:pPr>
        <w:pStyle w:val="PL"/>
      </w:pPr>
      <w:r>
        <w:t xml:space="preserve">              schema:</w:t>
      </w:r>
    </w:p>
    <w:p w14:paraId="75DCD7D8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34517421" w14:textId="77777777" w:rsidR="00B510EB" w:rsidRDefault="00B510EB" w:rsidP="00B510EB">
      <w:pPr>
        <w:pStyle w:val="PL"/>
      </w:pPr>
      <w:r>
        <w:t xml:space="preserve">    patch:</w:t>
      </w:r>
    </w:p>
    <w:p w14:paraId="33E0D6CD" w14:textId="77777777" w:rsidR="00B510EB" w:rsidRDefault="00B510EB" w:rsidP="00B510EB">
      <w:pPr>
        <w:pStyle w:val="PL"/>
      </w:pPr>
      <w:r>
        <w:t xml:space="preserve">      summary: Patches one or multiple resources</w:t>
      </w:r>
    </w:p>
    <w:p w14:paraId="539D54E2" w14:textId="77777777" w:rsidR="00B510EB" w:rsidRDefault="00B510EB" w:rsidP="00B510EB">
      <w:pPr>
        <w:pStyle w:val="PL"/>
      </w:pPr>
      <w:r>
        <w:t xml:space="preserve">      description: &gt;-</w:t>
      </w:r>
    </w:p>
    <w:p w14:paraId="55CE36D8" w14:textId="77777777" w:rsidR="00B510EB" w:rsidRDefault="00B510EB" w:rsidP="00B510EB">
      <w:pPr>
        <w:pStyle w:val="PL"/>
      </w:pPr>
      <w:r>
        <w:t xml:space="preserve">        With HTTP PATCH resources are created, updated or deleted. The resources</w:t>
      </w:r>
    </w:p>
    <w:p w14:paraId="631AE704" w14:textId="77777777" w:rsidR="00B510EB" w:rsidRDefault="00B510EB" w:rsidP="00B510EB">
      <w:pPr>
        <w:pStyle w:val="PL"/>
      </w:pPr>
      <w:r>
        <w:t xml:space="preserve">        to be modified are identified with the target URI (base resource) and</w:t>
      </w:r>
    </w:p>
    <w:p w14:paraId="1A1D6989" w14:textId="77777777" w:rsidR="00B510EB" w:rsidRDefault="00B510EB" w:rsidP="00B510EB">
      <w:pPr>
        <w:pStyle w:val="PL"/>
      </w:pPr>
      <w:r>
        <w:t xml:space="preserve">        the patch document included in the request message body.</w:t>
      </w:r>
    </w:p>
    <w:p w14:paraId="75666184" w14:textId="77777777" w:rsidR="00B510EB" w:rsidRDefault="00B510EB" w:rsidP="00B510EB">
      <w:pPr>
        <w:pStyle w:val="PL"/>
      </w:pPr>
      <w:r>
        <w:t xml:space="preserve">      requestBody:</w:t>
      </w:r>
    </w:p>
    <w:p w14:paraId="73B8005B" w14:textId="77777777" w:rsidR="00B510EB" w:rsidRDefault="00B510EB" w:rsidP="00B510EB">
      <w:pPr>
        <w:pStyle w:val="PL"/>
      </w:pPr>
      <w:r>
        <w:t xml:space="preserve">        description: &gt;-</w:t>
      </w:r>
    </w:p>
    <w:p w14:paraId="74F2A98D" w14:textId="77777777" w:rsidR="00B510EB" w:rsidRDefault="00B510EB" w:rsidP="00B510EB">
      <w:pPr>
        <w:pStyle w:val="PL"/>
      </w:pPr>
      <w:r>
        <w:t xml:space="preserve">          The request body describes changes to be made to the target resources.</w:t>
      </w:r>
    </w:p>
    <w:p w14:paraId="1C5F883A" w14:textId="77777777" w:rsidR="00B510EB" w:rsidRDefault="00B510EB" w:rsidP="00B510EB">
      <w:pPr>
        <w:pStyle w:val="PL"/>
      </w:pPr>
      <w:r>
        <w:t xml:space="preserve">          The following patch media types are available</w:t>
      </w:r>
    </w:p>
    <w:p w14:paraId="17F9D23E" w14:textId="77777777" w:rsidR="00B510EB" w:rsidRDefault="00B510EB" w:rsidP="00B510EB">
      <w:pPr>
        <w:pStyle w:val="PL"/>
      </w:pPr>
      <w:r>
        <w:t xml:space="preserve">            - "application/merge-patch+json" (RFC 7396)</w:t>
      </w:r>
    </w:p>
    <w:p w14:paraId="66035EB3" w14:textId="77777777" w:rsidR="00B510EB" w:rsidRDefault="00B510EB" w:rsidP="00B510EB">
      <w:pPr>
        <w:pStyle w:val="PL"/>
      </w:pPr>
      <w:r>
        <w:t xml:space="preserve">            - "application/3gpp-merge-patch+json" (TS 32.158)</w:t>
      </w:r>
    </w:p>
    <w:p w14:paraId="2A54F27D" w14:textId="77777777" w:rsidR="00B510EB" w:rsidRDefault="00B510EB" w:rsidP="00B510EB">
      <w:pPr>
        <w:pStyle w:val="PL"/>
      </w:pPr>
      <w:r>
        <w:t xml:space="preserve">            - "application/json-patch+json" (RFC 6902)</w:t>
      </w:r>
    </w:p>
    <w:p w14:paraId="17E769BF" w14:textId="77777777" w:rsidR="00B510EB" w:rsidRDefault="00B510EB" w:rsidP="00B510EB">
      <w:pPr>
        <w:pStyle w:val="PL"/>
      </w:pPr>
      <w:r>
        <w:t xml:space="preserve">            - "application/3gpp-json-patch+json" (TS 32.158)</w:t>
      </w:r>
    </w:p>
    <w:p w14:paraId="23D0910A" w14:textId="77777777" w:rsidR="00B510EB" w:rsidRDefault="00B510EB" w:rsidP="00B510EB">
      <w:pPr>
        <w:pStyle w:val="PL"/>
      </w:pPr>
      <w:r>
        <w:t xml:space="preserve">        required: true</w:t>
      </w:r>
    </w:p>
    <w:p w14:paraId="1358FF82" w14:textId="77777777" w:rsidR="00B510EB" w:rsidRDefault="00B510EB" w:rsidP="00B510EB">
      <w:pPr>
        <w:pStyle w:val="PL"/>
      </w:pPr>
      <w:r>
        <w:t xml:space="preserve">        content:</w:t>
      </w:r>
    </w:p>
    <w:p w14:paraId="584ECDA8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62347F0B" w14:textId="77777777" w:rsidR="00B510EB" w:rsidRDefault="00B510EB" w:rsidP="00B510EB">
      <w:pPr>
        <w:pStyle w:val="PL"/>
      </w:pPr>
      <w:r>
        <w:t xml:space="preserve">            schema:</w:t>
      </w:r>
    </w:p>
    <w:p w14:paraId="12FAC11C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38CF092B" w14:textId="77777777" w:rsidR="00B510EB" w:rsidRDefault="00B510EB" w:rsidP="00B510EB">
      <w:pPr>
        <w:pStyle w:val="PL"/>
      </w:pPr>
      <w:r>
        <w:t xml:space="preserve">          application/3gpp-merge-patch+json:</w:t>
      </w:r>
    </w:p>
    <w:p w14:paraId="799F80B9" w14:textId="77777777" w:rsidR="00B510EB" w:rsidRDefault="00B510EB" w:rsidP="00B510EB">
      <w:pPr>
        <w:pStyle w:val="PL"/>
      </w:pPr>
      <w:r>
        <w:t xml:space="preserve">            schema:</w:t>
      </w:r>
    </w:p>
    <w:p w14:paraId="771A2BB2" w14:textId="77777777" w:rsidR="00B510EB" w:rsidRDefault="00B510EB" w:rsidP="00B510EB">
      <w:pPr>
        <w:pStyle w:val="PL"/>
      </w:pPr>
      <w:r>
        <w:t xml:space="preserve">              $ref: '#/components/schemas/Resource'</w:t>
      </w:r>
    </w:p>
    <w:p w14:paraId="420B3A7C" w14:textId="77777777" w:rsidR="00B510EB" w:rsidRDefault="00B510EB" w:rsidP="00B510EB">
      <w:pPr>
        <w:pStyle w:val="PL"/>
      </w:pPr>
      <w:r>
        <w:t xml:space="preserve">          application/json-patch+json:</w:t>
      </w:r>
    </w:p>
    <w:p w14:paraId="43CF7366" w14:textId="77777777" w:rsidR="00B510EB" w:rsidRDefault="00B510EB" w:rsidP="00B510EB">
      <w:pPr>
        <w:pStyle w:val="PL"/>
      </w:pPr>
      <w:r>
        <w:t xml:space="preserve">            schema:</w:t>
      </w:r>
    </w:p>
    <w:p w14:paraId="088AED6B" w14:textId="77777777" w:rsidR="00B510EB" w:rsidRDefault="00B510EB" w:rsidP="00B510EB">
      <w:pPr>
        <w:pStyle w:val="PL"/>
      </w:pPr>
      <w:r>
        <w:t xml:space="preserve">              type: array</w:t>
      </w:r>
    </w:p>
    <w:p w14:paraId="54C2E1C9" w14:textId="77777777" w:rsidR="00B510EB" w:rsidRDefault="00B510EB" w:rsidP="00B510EB">
      <w:pPr>
        <w:pStyle w:val="PL"/>
      </w:pPr>
      <w:r>
        <w:t xml:space="preserve">              items:</w:t>
      </w:r>
    </w:p>
    <w:p w14:paraId="535CB389" w14:textId="77777777" w:rsidR="00B510EB" w:rsidRDefault="00B510EB" w:rsidP="00B510EB">
      <w:pPr>
        <w:pStyle w:val="PL"/>
      </w:pPr>
      <w:r>
        <w:t xml:space="preserve">                $ref: '#/components/schemas/PatchItem'</w:t>
      </w:r>
    </w:p>
    <w:p w14:paraId="26606E9B" w14:textId="77777777" w:rsidR="00B510EB" w:rsidRDefault="00B510EB" w:rsidP="00B510EB">
      <w:pPr>
        <w:pStyle w:val="PL"/>
      </w:pPr>
      <w:r>
        <w:t xml:space="preserve">          application/3gpp-json-patch+json:</w:t>
      </w:r>
    </w:p>
    <w:p w14:paraId="5C7FEFFF" w14:textId="77777777" w:rsidR="00B510EB" w:rsidRDefault="00B510EB" w:rsidP="00B510EB">
      <w:pPr>
        <w:pStyle w:val="PL"/>
      </w:pPr>
      <w:r>
        <w:t xml:space="preserve">            schema:</w:t>
      </w:r>
    </w:p>
    <w:p w14:paraId="3326F29D" w14:textId="77777777" w:rsidR="00B510EB" w:rsidRDefault="00B510EB" w:rsidP="00B510EB">
      <w:pPr>
        <w:pStyle w:val="PL"/>
      </w:pPr>
      <w:r>
        <w:t xml:space="preserve">              type: array</w:t>
      </w:r>
    </w:p>
    <w:p w14:paraId="783636DD" w14:textId="77777777" w:rsidR="00B510EB" w:rsidRDefault="00B510EB" w:rsidP="00B510EB">
      <w:pPr>
        <w:pStyle w:val="PL"/>
      </w:pPr>
      <w:r>
        <w:t xml:space="preserve">              items:</w:t>
      </w:r>
    </w:p>
    <w:p w14:paraId="52E3C793" w14:textId="77777777" w:rsidR="00B510EB" w:rsidRDefault="00B510EB" w:rsidP="00B510EB">
      <w:pPr>
        <w:pStyle w:val="PL"/>
      </w:pPr>
      <w:r>
        <w:t xml:space="preserve">                $ref: '#/components/schemas/PatchItem'</w:t>
      </w:r>
    </w:p>
    <w:p w14:paraId="076C4605" w14:textId="77777777" w:rsidR="00B510EB" w:rsidRDefault="00B510EB" w:rsidP="00B510EB">
      <w:pPr>
        <w:pStyle w:val="PL"/>
      </w:pPr>
      <w:r>
        <w:t xml:space="preserve">      responses:</w:t>
      </w:r>
    </w:p>
    <w:p w14:paraId="5FC6EBB5" w14:textId="77777777" w:rsidR="00B510EB" w:rsidRDefault="00B510EB" w:rsidP="00B510EB">
      <w:pPr>
        <w:pStyle w:val="PL"/>
      </w:pPr>
      <w:r>
        <w:t xml:space="preserve">        '200':</w:t>
      </w:r>
    </w:p>
    <w:p w14:paraId="6D4D59F0" w14:textId="77777777" w:rsidR="00B510EB" w:rsidRDefault="00B510EB" w:rsidP="00B510EB">
      <w:pPr>
        <w:pStyle w:val="PL"/>
      </w:pPr>
      <w:r>
        <w:t xml:space="preserve">          description: &gt;-</w:t>
      </w:r>
    </w:p>
    <w:p w14:paraId="4B804E90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1452C641" w14:textId="77777777" w:rsidR="00B510EB" w:rsidRDefault="00B510EB" w:rsidP="00B510EB">
      <w:pPr>
        <w:pStyle w:val="PL"/>
      </w:pPr>
      <w:r>
        <w:t xml:space="preserve">            This status code is returned when the updated the resource representations</w:t>
      </w:r>
    </w:p>
    <w:p w14:paraId="468C5A38" w14:textId="77777777" w:rsidR="00B510EB" w:rsidRDefault="00B510EB" w:rsidP="00B510EB">
      <w:pPr>
        <w:pStyle w:val="PL"/>
      </w:pPr>
      <w:r>
        <w:t xml:space="preserve">            shall be returned for some reason.</w:t>
      </w:r>
    </w:p>
    <w:p w14:paraId="116DEF70" w14:textId="77777777" w:rsidR="00B510EB" w:rsidRDefault="00B510EB" w:rsidP="00B510EB">
      <w:pPr>
        <w:pStyle w:val="PL"/>
      </w:pPr>
      <w:r>
        <w:t xml:space="preserve">            The resource representations are returned in the response message body. The</w:t>
      </w:r>
    </w:p>
    <w:p w14:paraId="41874E0A" w14:textId="77777777" w:rsidR="00B510EB" w:rsidRDefault="00B510EB" w:rsidP="00B510EB">
      <w:pPr>
        <w:pStyle w:val="PL"/>
      </w:pPr>
      <w:r>
        <w:t xml:space="preserve">            response message body is constructed according to the hierarchical response</w:t>
      </w:r>
    </w:p>
    <w:p w14:paraId="7EC9B1DE" w14:textId="77777777" w:rsidR="00B510EB" w:rsidRDefault="00B510EB" w:rsidP="00B510EB">
      <w:pPr>
        <w:pStyle w:val="PL"/>
      </w:pPr>
      <w:r>
        <w:t xml:space="preserve">            construction method (TS 32.158 [15])</w:t>
      </w:r>
    </w:p>
    <w:p w14:paraId="1AB9827E" w14:textId="77777777" w:rsidR="00B510EB" w:rsidRDefault="00B510EB" w:rsidP="00B510EB">
      <w:pPr>
        <w:pStyle w:val="PL"/>
      </w:pPr>
      <w:r>
        <w:t xml:space="preserve">          content:</w:t>
      </w:r>
    </w:p>
    <w:p w14:paraId="59CFE487" w14:textId="77777777" w:rsidR="00B510EB" w:rsidRDefault="00B510EB" w:rsidP="00B510EB">
      <w:pPr>
        <w:pStyle w:val="PL"/>
      </w:pPr>
      <w:r>
        <w:t xml:space="preserve">            application/json:</w:t>
      </w:r>
    </w:p>
    <w:p w14:paraId="177EF732" w14:textId="77777777" w:rsidR="00B510EB" w:rsidRDefault="00B510EB" w:rsidP="00B510EB">
      <w:pPr>
        <w:pStyle w:val="PL"/>
      </w:pPr>
      <w:r>
        <w:t xml:space="preserve">              schema:</w:t>
      </w:r>
    </w:p>
    <w:p w14:paraId="7CDDFF12" w14:textId="77777777" w:rsidR="00B510EB" w:rsidRDefault="00B510EB" w:rsidP="00B510EB">
      <w:pPr>
        <w:pStyle w:val="PL"/>
      </w:pPr>
      <w:r>
        <w:t xml:space="preserve">                $ref: '#/components/schemas/Resource'</w:t>
      </w:r>
    </w:p>
    <w:p w14:paraId="6B8F416F" w14:textId="77777777" w:rsidR="00B510EB" w:rsidRDefault="00B510EB" w:rsidP="00B510EB">
      <w:pPr>
        <w:pStyle w:val="PL"/>
      </w:pPr>
      <w:r>
        <w:t xml:space="preserve">        '204':</w:t>
      </w:r>
    </w:p>
    <w:p w14:paraId="71CE2EBD" w14:textId="77777777" w:rsidR="00B510EB" w:rsidRDefault="00B510EB" w:rsidP="00B510EB">
      <w:pPr>
        <w:pStyle w:val="PL"/>
      </w:pPr>
      <w:r>
        <w:t xml:space="preserve">          description: &gt;-</w:t>
      </w:r>
    </w:p>
    <w:p w14:paraId="0DE40CC3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00CA5150" w14:textId="77777777" w:rsidR="00B510EB" w:rsidRDefault="00B510EB" w:rsidP="00B510EB">
      <w:pPr>
        <w:pStyle w:val="PL"/>
      </w:pPr>
      <w:r>
        <w:t xml:space="preserve">            This status code is returned when there is no need to return the updated</w:t>
      </w:r>
    </w:p>
    <w:p w14:paraId="6C9E0D93" w14:textId="77777777" w:rsidR="00B510EB" w:rsidRDefault="00B510EB" w:rsidP="00B510EB">
      <w:pPr>
        <w:pStyle w:val="PL"/>
      </w:pPr>
      <w:r>
        <w:lastRenderedPageBreak/>
        <w:t xml:space="preserve">            resource representations.</w:t>
      </w:r>
    </w:p>
    <w:p w14:paraId="067BC45B" w14:textId="77777777" w:rsidR="00B510EB" w:rsidRDefault="00B510EB" w:rsidP="00B510EB">
      <w:pPr>
        <w:pStyle w:val="PL"/>
      </w:pPr>
      <w:r>
        <w:t xml:space="preserve">            The response message body is empty.</w:t>
      </w:r>
    </w:p>
    <w:p w14:paraId="55289121" w14:textId="77777777" w:rsidR="00B510EB" w:rsidRDefault="00B510EB" w:rsidP="00B510EB">
      <w:pPr>
        <w:pStyle w:val="PL"/>
      </w:pPr>
      <w:r>
        <w:t xml:space="preserve">        default:</w:t>
      </w:r>
    </w:p>
    <w:p w14:paraId="1054701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125BDDD2" w14:textId="77777777" w:rsidR="00B510EB" w:rsidRDefault="00B510EB" w:rsidP="00B510EB">
      <w:pPr>
        <w:pStyle w:val="PL"/>
      </w:pPr>
      <w:r>
        <w:t xml:space="preserve">          content:</w:t>
      </w:r>
    </w:p>
    <w:p w14:paraId="69598A1E" w14:textId="77777777" w:rsidR="00B510EB" w:rsidRDefault="00B510EB" w:rsidP="00B510EB">
      <w:pPr>
        <w:pStyle w:val="PL"/>
      </w:pPr>
      <w:r>
        <w:t xml:space="preserve">            application/json:</w:t>
      </w:r>
    </w:p>
    <w:p w14:paraId="2B149005" w14:textId="77777777" w:rsidR="00B510EB" w:rsidRDefault="00B510EB" w:rsidP="00B510EB">
      <w:pPr>
        <w:pStyle w:val="PL"/>
      </w:pPr>
      <w:r>
        <w:t xml:space="preserve">              schema:</w:t>
      </w:r>
    </w:p>
    <w:p w14:paraId="4EE5D19A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1A6ED37" w14:textId="77777777" w:rsidR="00B510EB" w:rsidRDefault="00B510EB" w:rsidP="00B510EB">
      <w:pPr>
        <w:pStyle w:val="PL"/>
      </w:pPr>
      <w:r>
        <w:t xml:space="preserve">    delete:</w:t>
      </w:r>
    </w:p>
    <w:p w14:paraId="5BE742E0" w14:textId="77777777" w:rsidR="00B510EB" w:rsidRDefault="00B510EB" w:rsidP="00B510EB">
      <w:pPr>
        <w:pStyle w:val="PL"/>
      </w:pPr>
      <w:r>
        <w:t xml:space="preserve">      summary: Deletes one resource</w:t>
      </w:r>
    </w:p>
    <w:p w14:paraId="51FD7ACB" w14:textId="77777777" w:rsidR="00B510EB" w:rsidRDefault="00B510EB" w:rsidP="00B510EB">
      <w:pPr>
        <w:pStyle w:val="PL"/>
      </w:pPr>
      <w:r>
        <w:t xml:space="preserve">      description: &gt;-</w:t>
      </w:r>
    </w:p>
    <w:p w14:paraId="045C9B69" w14:textId="77777777" w:rsidR="00B510EB" w:rsidRDefault="00B510EB" w:rsidP="00B510EB">
      <w:pPr>
        <w:pStyle w:val="PL"/>
      </w:pPr>
      <w:r>
        <w:t xml:space="preserve">        With HTTP DELETE one resource is deleted. The resources to be deleted is</w:t>
      </w:r>
    </w:p>
    <w:p w14:paraId="6FC2C091" w14:textId="77777777" w:rsidR="00B510EB" w:rsidRDefault="00B510EB" w:rsidP="00B510EB">
      <w:pPr>
        <w:pStyle w:val="PL"/>
      </w:pPr>
      <w:r>
        <w:t xml:space="preserve">        identified with the target URI.</w:t>
      </w:r>
    </w:p>
    <w:p w14:paraId="1D626813" w14:textId="77777777" w:rsidR="00B510EB" w:rsidRDefault="00B510EB" w:rsidP="00B510EB">
      <w:pPr>
        <w:pStyle w:val="PL"/>
      </w:pPr>
      <w:r>
        <w:t xml:space="preserve">      responses:</w:t>
      </w:r>
    </w:p>
    <w:p w14:paraId="633F5BDE" w14:textId="77777777" w:rsidR="00B510EB" w:rsidRDefault="00B510EB" w:rsidP="00B510EB">
      <w:pPr>
        <w:pStyle w:val="PL"/>
      </w:pPr>
      <w:r>
        <w:t xml:space="preserve">        '200':</w:t>
      </w:r>
    </w:p>
    <w:p w14:paraId="10B451FB" w14:textId="77777777" w:rsidR="00B510EB" w:rsidRDefault="00B510EB" w:rsidP="00B510EB">
      <w:pPr>
        <w:pStyle w:val="PL"/>
      </w:pPr>
      <w:r>
        <w:t xml:space="preserve">          description: &gt;-</w:t>
      </w:r>
    </w:p>
    <w:p w14:paraId="70B9C719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2217FDC6" w14:textId="77777777" w:rsidR="00B510EB" w:rsidRDefault="00B510EB" w:rsidP="00B510EB">
      <w:pPr>
        <w:pStyle w:val="PL"/>
      </w:pPr>
      <w:r>
        <w:t xml:space="preserve">            This status code is returned, when the resource has been successfully deleted.</w:t>
      </w:r>
    </w:p>
    <w:p w14:paraId="0D6F59CB" w14:textId="77777777" w:rsidR="00B510EB" w:rsidRDefault="00B510EB" w:rsidP="00B510EB">
      <w:pPr>
        <w:pStyle w:val="PL"/>
      </w:pPr>
      <w:r>
        <w:t xml:space="preserve">            The response body is empty.</w:t>
      </w:r>
    </w:p>
    <w:p w14:paraId="03D47174" w14:textId="77777777" w:rsidR="00B510EB" w:rsidRDefault="00B510EB" w:rsidP="00B510EB">
      <w:pPr>
        <w:pStyle w:val="PL"/>
      </w:pPr>
      <w:r>
        <w:t xml:space="preserve">        default:</w:t>
      </w:r>
    </w:p>
    <w:p w14:paraId="0811252B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14CB94AD" w14:textId="77777777" w:rsidR="00B510EB" w:rsidRDefault="00B510EB" w:rsidP="00B510EB">
      <w:pPr>
        <w:pStyle w:val="PL"/>
      </w:pPr>
      <w:r>
        <w:t xml:space="preserve">          content:</w:t>
      </w:r>
    </w:p>
    <w:p w14:paraId="61137136" w14:textId="77777777" w:rsidR="00B510EB" w:rsidRDefault="00B510EB" w:rsidP="00B510EB">
      <w:pPr>
        <w:pStyle w:val="PL"/>
      </w:pPr>
      <w:r>
        <w:t xml:space="preserve">            application/json:</w:t>
      </w:r>
    </w:p>
    <w:p w14:paraId="41EAFF95" w14:textId="77777777" w:rsidR="00B510EB" w:rsidRDefault="00B510EB" w:rsidP="00B510EB">
      <w:pPr>
        <w:pStyle w:val="PL"/>
      </w:pPr>
      <w:r>
        <w:t xml:space="preserve">              schema:</w:t>
      </w:r>
    </w:p>
    <w:p w14:paraId="6F5BBE3C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D9DEC19" w14:textId="77777777" w:rsidR="00B510EB" w:rsidRDefault="00B510EB" w:rsidP="00B510EB">
      <w:pPr>
        <w:pStyle w:val="PL"/>
      </w:pPr>
      <w:r>
        <w:t>components:</w:t>
      </w:r>
    </w:p>
    <w:p w14:paraId="1E774EEE" w14:textId="77777777" w:rsidR="00B510EB" w:rsidRDefault="00B510EB" w:rsidP="00B510EB">
      <w:pPr>
        <w:pStyle w:val="PL"/>
      </w:pPr>
      <w:r>
        <w:t xml:space="preserve">  schemas:</w:t>
      </w:r>
    </w:p>
    <w:p w14:paraId="621BBDC0" w14:textId="77777777" w:rsidR="00B510EB" w:rsidRDefault="00B510EB" w:rsidP="00B510EB">
      <w:pPr>
        <w:pStyle w:val="PL"/>
      </w:pPr>
      <w:r>
        <w:t xml:space="preserve">    CmNotificationTypes:</w:t>
      </w:r>
    </w:p>
    <w:p w14:paraId="5D4B5EEB" w14:textId="77777777" w:rsidR="00B510EB" w:rsidRDefault="00B510EB" w:rsidP="00B510EB">
      <w:pPr>
        <w:pStyle w:val="PL"/>
      </w:pPr>
      <w:r>
        <w:t xml:space="preserve">      type: string</w:t>
      </w:r>
    </w:p>
    <w:p w14:paraId="2F8533FD" w14:textId="77777777" w:rsidR="00B510EB" w:rsidRDefault="00B510EB" w:rsidP="00B510EB">
      <w:pPr>
        <w:pStyle w:val="PL"/>
      </w:pPr>
      <w:r>
        <w:t xml:space="preserve">      enum:</w:t>
      </w:r>
    </w:p>
    <w:p w14:paraId="242849DA" w14:textId="77777777" w:rsidR="00B510EB" w:rsidRDefault="00B510EB" w:rsidP="00B510EB">
      <w:pPr>
        <w:pStyle w:val="PL"/>
      </w:pPr>
      <w:r>
        <w:t xml:space="preserve">        - notifyMOICreation</w:t>
      </w:r>
    </w:p>
    <w:p w14:paraId="38A5FAF9" w14:textId="77777777" w:rsidR="00B510EB" w:rsidRDefault="00B510EB" w:rsidP="00B510EB">
      <w:pPr>
        <w:pStyle w:val="PL"/>
      </w:pPr>
      <w:r>
        <w:t xml:space="preserve">        - notifyMOIDeletion</w:t>
      </w:r>
    </w:p>
    <w:p w14:paraId="529A06EF" w14:textId="77777777" w:rsidR="00B510EB" w:rsidRDefault="00B510EB" w:rsidP="00B510EB">
      <w:pPr>
        <w:pStyle w:val="PL"/>
      </w:pPr>
      <w:r>
        <w:t xml:space="preserve">        - notifyMOIAttributeValueChanges</w:t>
      </w:r>
    </w:p>
    <w:p w14:paraId="7A08EEEA" w14:textId="77777777" w:rsidR="00B510EB" w:rsidRDefault="00B510EB" w:rsidP="00B510EB">
      <w:pPr>
        <w:pStyle w:val="PL"/>
      </w:pPr>
      <w:r>
        <w:t xml:space="preserve">        - notifyMOIChanges</w:t>
      </w:r>
    </w:p>
    <w:p w14:paraId="43C27D05" w14:textId="77777777" w:rsidR="00B510EB" w:rsidRDefault="00B510EB" w:rsidP="00B510EB">
      <w:pPr>
        <w:pStyle w:val="PL"/>
      </w:pPr>
      <w:r>
        <w:t xml:space="preserve">    SourceIndicator:</w:t>
      </w:r>
    </w:p>
    <w:p w14:paraId="174305F5" w14:textId="77777777" w:rsidR="00B510EB" w:rsidRDefault="00B510EB" w:rsidP="00B510EB">
      <w:pPr>
        <w:pStyle w:val="PL"/>
      </w:pPr>
      <w:r>
        <w:t xml:space="preserve">      type: string</w:t>
      </w:r>
    </w:p>
    <w:p w14:paraId="01483304" w14:textId="77777777" w:rsidR="00B510EB" w:rsidRDefault="00B510EB" w:rsidP="00B510EB">
      <w:pPr>
        <w:pStyle w:val="PL"/>
      </w:pPr>
      <w:r>
        <w:t xml:space="preserve">      enum:</w:t>
      </w:r>
    </w:p>
    <w:p w14:paraId="49D9DDF8" w14:textId="77777777" w:rsidR="00B510EB" w:rsidRDefault="00B510EB" w:rsidP="00B510EB">
      <w:pPr>
        <w:pStyle w:val="PL"/>
      </w:pPr>
      <w:r>
        <w:t xml:space="preserve">        - RESOURCE_OPERATION</w:t>
      </w:r>
    </w:p>
    <w:p w14:paraId="462551CE" w14:textId="77777777" w:rsidR="00B510EB" w:rsidRDefault="00B510EB" w:rsidP="00B510EB">
      <w:pPr>
        <w:pStyle w:val="PL"/>
      </w:pPr>
      <w:r>
        <w:t xml:space="preserve">        - MANAGEMENT_OPERATION</w:t>
      </w:r>
    </w:p>
    <w:p w14:paraId="20C0218E" w14:textId="77777777" w:rsidR="00B510EB" w:rsidRDefault="00B510EB" w:rsidP="00B510EB">
      <w:pPr>
        <w:pStyle w:val="PL"/>
      </w:pPr>
      <w:r>
        <w:t xml:space="preserve">        - SON_OPERATION</w:t>
      </w:r>
    </w:p>
    <w:p w14:paraId="05D416A3" w14:textId="77777777" w:rsidR="00B510EB" w:rsidRDefault="00B510EB" w:rsidP="00B510EB">
      <w:pPr>
        <w:pStyle w:val="PL"/>
      </w:pPr>
      <w:r>
        <w:t xml:space="preserve">        - UNKNOWN</w:t>
      </w:r>
    </w:p>
    <w:p w14:paraId="34751AB8" w14:textId="77777777" w:rsidR="00B510EB" w:rsidRDefault="00B510EB" w:rsidP="00B510EB">
      <w:pPr>
        <w:pStyle w:val="PL"/>
      </w:pPr>
      <w:r>
        <w:t xml:space="preserve">    ScopeType:</w:t>
      </w:r>
    </w:p>
    <w:p w14:paraId="0B8EE4D5" w14:textId="77777777" w:rsidR="00B510EB" w:rsidRDefault="00B510EB" w:rsidP="00B510EB">
      <w:pPr>
        <w:pStyle w:val="PL"/>
      </w:pPr>
      <w:r>
        <w:t xml:space="preserve">      type: string</w:t>
      </w:r>
    </w:p>
    <w:p w14:paraId="03ED66A5" w14:textId="77777777" w:rsidR="00B510EB" w:rsidRDefault="00B510EB" w:rsidP="00B510EB">
      <w:pPr>
        <w:pStyle w:val="PL"/>
      </w:pPr>
      <w:r>
        <w:t xml:space="preserve">      enum:</w:t>
      </w:r>
    </w:p>
    <w:p w14:paraId="4587824F" w14:textId="77777777" w:rsidR="00B510EB" w:rsidRDefault="00B510EB" w:rsidP="00B510EB">
      <w:pPr>
        <w:pStyle w:val="PL"/>
      </w:pPr>
      <w:r>
        <w:t xml:space="preserve">        - BASE_ONLY</w:t>
      </w:r>
    </w:p>
    <w:p w14:paraId="7A9EFDA4" w14:textId="77777777" w:rsidR="00B510EB" w:rsidRDefault="00B510EB" w:rsidP="00B510EB">
      <w:pPr>
        <w:pStyle w:val="PL"/>
      </w:pPr>
      <w:r>
        <w:t xml:space="preserve">        - BASE_NTH_LEVEL</w:t>
      </w:r>
    </w:p>
    <w:p w14:paraId="407580D4" w14:textId="77777777" w:rsidR="00B510EB" w:rsidRDefault="00B510EB" w:rsidP="00B510EB">
      <w:pPr>
        <w:pStyle w:val="PL"/>
      </w:pPr>
      <w:r>
        <w:t xml:space="preserve">        - BASE_SUBTREE</w:t>
      </w:r>
    </w:p>
    <w:p w14:paraId="76DC0F6B" w14:textId="77777777" w:rsidR="00B510EB" w:rsidRDefault="00B510EB" w:rsidP="00B510EB">
      <w:pPr>
        <w:pStyle w:val="PL"/>
      </w:pPr>
      <w:r>
        <w:t xml:space="preserve">        - BASE_ALL</w:t>
      </w:r>
    </w:p>
    <w:p w14:paraId="734863DE" w14:textId="77777777" w:rsidR="00B510EB" w:rsidRDefault="00B510EB" w:rsidP="00B510EB">
      <w:pPr>
        <w:pStyle w:val="PL"/>
      </w:pPr>
      <w:r>
        <w:t xml:space="preserve">    Operation:</w:t>
      </w:r>
    </w:p>
    <w:p w14:paraId="3B2C4059" w14:textId="77777777" w:rsidR="00B510EB" w:rsidRDefault="00B510EB" w:rsidP="00B510EB">
      <w:pPr>
        <w:pStyle w:val="PL"/>
      </w:pPr>
      <w:r>
        <w:t xml:space="preserve">      type: string</w:t>
      </w:r>
    </w:p>
    <w:p w14:paraId="2BAD642F" w14:textId="77777777" w:rsidR="00B510EB" w:rsidRDefault="00B510EB" w:rsidP="00B510EB">
      <w:pPr>
        <w:pStyle w:val="PL"/>
      </w:pPr>
      <w:r>
        <w:t xml:space="preserve">      enum:</w:t>
      </w:r>
    </w:p>
    <w:p w14:paraId="35E92E59" w14:textId="77777777" w:rsidR="00B510EB" w:rsidRDefault="00B510EB" w:rsidP="00B510EB">
      <w:pPr>
        <w:pStyle w:val="PL"/>
      </w:pPr>
      <w:r>
        <w:t xml:space="preserve">        - CREATE</w:t>
      </w:r>
    </w:p>
    <w:p w14:paraId="4DA3ECEA" w14:textId="77777777" w:rsidR="00B510EB" w:rsidRDefault="00B510EB" w:rsidP="00B510EB">
      <w:pPr>
        <w:pStyle w:val="PL"/>
      </w:pPr>
      <w:r>
        <w:t xml:space="preserve">        - DELETE</w:t>
      </w:r>
    </w:p>
    <w:p w14:paraId="24C4AC05" w14:textId="77777777" w:rsidR="00B510EB" w:rsidRDefault="00B510EB" w:rsidP="00B510EB">
      <w:pPr>
        <w:pStyle w:val="PL"/>
      </w:pPr>
      <w:r>
        <w:t xml:space="preserve">        - REPLACE</w:t>
      </w:r>
    </w:p>
    <w:p w14:paraId="2807FB95" w14:textId="77777777" w:rsidR="00B510EB" w:rsidRDefault="00B510EB" w:rsidP="00B510EB">
      <w:pPr>
        <w:pStyle w:val="PL"/>
      </w:pPr>
      <w:r>
        <w:t xml:space="preserve">    PatchOperation:</w:t>
      </w:r>
    </w:p>
    <w:p w14:paraId="554B4CB5" w14:textId="77777777" w:rsidR="00B510EB" w:rsidRDefault="00B510EB" w:rsidP="00B510EB">
      <w:pPr>
        <w:pStyle w:val="PL"/>
      </w:pPr>
      <w:r>
        <w:t xml:space="preserve">      type: string</w:t>
      </w:r>
    </w:p>
    <w:p w14:paraId="44CAA3D4" w14:textId="77777777" w:rsidR="00B510EB" w:rsidRDefault="00B510EB" w:rsidP="00B510EB">
      <w:pPr>
        <w:pStyle w:val="PL"/>
      </w:pPr>
      <w:r>
        <w:t xml:space="preserve">      enum:</w:t>
      </w:r>
    </w:p>
    <w:p w14:paraId="2CFBE152" w14:textId="77777777" w:rsidR="00B510EB" w:rsidRDefault="00B510EB" w:rsidP="00B510EB">
      <w:pPr>
        <w:pStyle w:val="PL"/>
      </w:pPr>
      <w:r>
        <w:t xml:space="preserve">        - add</w:t>
      </w:r>
    </w:p>
    <w:p w14:paraId="55FFD071" w14:textId="77777777" w:rsidR="00B510EB" w:rsidRDefault="00B510EB" w:rsidP="00B510EB">
      <w:pPr>
        <w:pStyle w:val="PL"/>
      </w:pPr>
      <w:r>
        <w:t xml:space="preserve">        - replace</w:t>
      </w:r>
    </w:p>
    <w:p w14:paraId="51EC6E18" w14:textId="77777777" w:rsidR="00B510EB" w:rsidRDefault="00B510EB" w:rsidP="00B510EB">
      <w:pPr>
        <w:pStyle w:val="PL"/>
      </w:pPr>
      <w:r>
        <w:t xml:space="preserve">        - remove</w:t>
      </w:r>
    </w:p>
    <w:p w14:paraId="76486FE6" w14:textId="77777777" w:rsidR="00B510EB" w:rsidRDefault="00B510EB" w:rsidP="00B510EB">
      <w:pPr>
        <w:pStyle w:val="PL"/>
      </w:pPr>
      <w:r>
        <w:t xml:space="preserve">        - copy</w:t>
      </w:r>
    </w:p>
    <w:p w14:paraId="53F9BAF2" w14:textId="77777777" w:rsidR="00B510EB" w:rsidRDefault="00B510EB" w:rsidP="00B510EB">
      <w:pPr>
        <w:pStyle w:val="PL"/>
      </w:pPr>
      <w:r>
        <w:t xml:space="preserve">        - move</w:t>
      </w:r>
    </w:p>
    <w:p w14:paraId="2E85C170" w14:textId="77777777" w:rsidR="00B510EB" w:rsidRDefault="00B510EB" w:rsidP="00B510EB">
      <w:pPr>
        <w:pStyle w:val="PL"/>
      </w:pPr>
      <w:r>
        <w:t xml:space="preserve">        - test</w:t>
      </w:r>
    </w:p>
    <w:p w14:paraId="5C5AB243" w14:textId="77777777" w:rsidR="00B510EB" w:rsidRDefault="00B510EB" w:rsidP="00B510EB">
      <w:pPr>
        <w:pStyle w:val="PL"/>
      </w:pPr>
    </w:p>
    <w:p w14:paraId="1E75A69C" w14:textId="77777777" w:rsidR="00B510EB" w:rsidRDefault="00B510EB" w:rsidP="00B510EB">
      <w:pPr>
        <w:pStyle w:val="PL"/>
      </w:pPr>
      <w:r>
        <w:t xml:space="preserve">    Resource:</w:t>
      </w:r>
    </w:p>
    <w:p w14:paraId="2285623A" w14:textId="77777777" w:rsidR="00B510EB" w:rsidRDefault="00B510EB" w:rsidP="00B510EB">
      <w:pPr>
        <w:pStyle w:val="PL"/>
      </w:pPr>
      <w:r>
        <w:t xml:space="preserve">      oneOf:</w:t>
      </w:r>
    </w:p>
    <w:p w14:paraId="7215FD58" w14:textId="77777777" w:rsidR="00B510EB" w:rsidRDefault="00B510EB" w:rsidP="00B510EB">
      <w:pPr>
        <w:pStyle w:val="PL"/>
      </w:pPr>
      <w:r>
        <w:t xml:space="preserve">        - type: object</w:t>
      </w:r>
    </w:p>
    <w:p w14:paraId="50A5149A" w14:textId="77777777" w:rsidR="00B510EB" w:rsidRDefault="00B510EB" w:rsidP="00B510EB">
      <w:pPr>
        <w:pStyle w:val="PL"/>
      </w:pPr>
      <w:r>
        <w:t xml:space="preserve">          properties:</w:t>
      </w:r>
    </w:p>
    <w:p w14:paraId="681426B1" w14:textId="77777777" w:rsidR="00B510EB" w:rsidRDefault="00B510EB" w:rsidP="00B510EB">
      <w:pPr>
        <w:pStyle w:val="PL"/>
      </w:pPr>
      <w:r>
        <w:t xml:space="preserve">            id:</w:t>
      </w:r>
    </w:p>
    <w:p w14:paraId="681D50D4" w14:textId="77777777" w:rsidR="00B510EB" w:rsidRDefault="00B510EB" w:rsidP="00B510EB">
      <w:pPr>
        <w:pStyle w:val="PL"/>
      </w:pPr>
      <w:r>
        <w:t xml:space="preserve">              type: string</w:t>
      </w:r>
    </w:p>
    <w:p w14:paraId="47B2D0DF" w14:textId="77777777" w:rsidR="00B510EB" w:rsidRDefault="00B510EB" w:rsidP="00B510EB">
      <w:pPr>
        <w:pStyle w:val="PL"/>
      </w:pPr>
      <w:r>
        <w:t xml:space="preserve">            objectClass:</w:t>
      </w:r>
    </w:p>
    <w:p w14:paraId="3203DE85" w14:textId="77777777" w:rsidR="00B510EB" w:rsidRDefault="00B510EB" w:rsidP="00B510EB">
      <w:pPr>
        <w:pStyle w:val="PL"/>
      </w:pPr>
      <w:r>
        <w:t xml:space="preserve">              type: string</w:t>
      </w:r>
    </w:p>
    <w:p w14:paraId="597C502F" w14:textId="77777777" w:rsidR="00B510EB" w:rsidRDefault="00B510EB" w:rsidP="00B510EB">
      <w:pPr>
        <w:pStyle w:val="PL"/>
      </w:pPr>
      <w:r>
        <w:t xml:space="preserve">            objectInstance:</w:t>
      </w:r>
    </w:p>
    <w:p w14:paraId="111CF9F0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1FAD1E04" w14:textId="77777777" w:rsidR="00B510EB" w:rsidRDefault="00B510EB" w:rsidP="00B510EB">
      <w:pPr>
        <w:pStyle w:val="PL"/>
      </w:pPr>
      <w:r>
        <w:t xml:space="preserve">            attributes:</w:t>
      </w:r>
    </w:p>
    <w:p w14:paraId="4F655146" w14:textId="77777777" w:rsidR="00B510EB" w:rsidRDefault="00B510EB" w:rsidP="00B510EB">
      <w:pPr>
        <w:pStyle w:val="PL"/>
      </w:pPr>
      <w:r>
        <w:t xml:space="preserve">              type: object</w:t>
      </w:r>
    </w:p>
    <w:p w14:paraId="7CEBD1C1" w14:textId="77777777" w:rsidR="00B510EB" w:rsidRDefault="00B510EB" w:rsidP="00B510EB">
      <w:pPr>
        <w:pStyle w:val="PL"/>
      </w:pPr>
      <w:r>
        <w:t xml:space="preserve">          additionalProperties:</w:t>
      </w:r>
    </w:p>
    <w:p w14:paraId="7DDAC575" w14:textId="77777777" w:rsidR="00B510EB" w:rsidRDefault="00B510EB" w:rsidP="00B510EB">
      <w:pPr>
        <w:pStyle w:val="PL"/>
      </w:pPr>
      <w:r>
        <w:t xml:space="preserve">            type: array</w:t>
      </w:r>
    </w:p>
    <w:p w14:paraId="4CD60C85" w14:textId="77777777" w:rsidR="00B510EB" w:rsidRDefault="00B510EB" w:rsidP="00B510EB">
      <w:pPr>
        <w:pStyle w:val="PL"/>
      </w:pPr>
      <w:r>
        <w:lastRenderedPageBreak/>
        <w:t xml:space="preserve">            items:</w:t>
      </w:r>
    </w:p>
    <w:p w14:paraId="4AAB1D43" w14:textId="77777777" w:rsidR="00B510EB" w:rsidRDefault="00B510EB" w:rsidP="00B510EB">
      <w:pPr>
        <w:pStyle w:val="PL"/>
      </w:pPr>
      <w:r>
        <w:t xml:space="preserve">              type: object</w:t>
      </w:r>
    </w:p>
    <w:p w14:paraId="218E701A" w14:textId="77777777" w:rsidR="00B510EB" w:rsidRDefault="00B510EB" w:rsidP="00B510EB">
      <w:pPr>
        <w:pStyle w:val="PL"/>
      </w:pPr>
      <w:r>
        <w:t xml:space="preserve">          required:</w:t>
      </w:r>
    </w:p>
    <w:p w14:paraId="706F6A56" w14:textId="77777777" w:rsidR="00B510EB" w:rsidRDefault="00B510EB" w:rsidP="00B510EB">
      <w:pPr>
        <w:pStyle w:val="PL"/>
      </w:pPr>
      <w:r>
        <w:t xml:space="preserve">            - id</w:t>
      </w:r>
    </w:p>
    <w:p w14:paraId="7D4F5DB9" w14:textId="77777777" w:rsidR="00B510EB" w:rsidRDefault="00B510EB" w:rsidP="00B510EB">
      <w:pPr>
        <w:pStyle w:val="PL"/>
      </w:pPr>
      <w:r>
        <w:t xml:space="preserve">        - anyOf:</w:t>
      </w:r>
    </w:p>
    <w:p w14:paraId="68CB8568" w14:textId="77777777" w:rsidR="00B510EB" w:rsidRDefault="00B510EB" w:rsidP="00B510EB">
      <w:pPr>
        <w:pStyle w:val="PL"/>
      </w:pPr>
      <w:r>
        <w:t xml:space="preserve">            - $ref: 'TS28623_GenericNrm.yaml#/components/schemas/resources-genericNrm'</w:t>
      </w:r>
    </w:p>
    <w:p w14:paraId="62C9C2B7" w14:textId="77777777" w:rsidR="00B510EB" w:rsidRDefault="00B510EB" w:rsidP="00B510EB">
      <w:pPr>
        <w:pStyle w:val="PL"/>
      </w:pPr>
      <w:r>
        <w:t xml:space="preserve">            - $ref: 'TS28541_NrNrm.yaml#/components/schemas/resources-nrNrm'</w:t>
      </w:r>
    </w:p>
    <w:p w14:paraId="713FE1CF" w14:textId="77777777" w:rsidR="00B510EB" w:rsidRDefault="00B510EB" w:rsidP="00B510EB">
      <w:pPr>
        <w:pStyle w:val="PL"/>
      </w:pPr>
      <w:r>
        <w:t xml:space="preserve">            - $ref: 'TS28541_5GcNrm.yaml#/components/schemas/resources-5gcNrm'</w:t>
      </w:r>
    </w:p>
    <w:p w14:paraId="3AC6C1A7" w14:textId="77777777" w:rsidR="00B510EB" w:rsidRDefault="00B510EB" w:rsidP="00B510EB">
      <w:pPr>
        <w:pStyle w:val="PL"/>
      </w:pPr>
      <w:r>
        <w:t xml:space="preserve">            - $ref: 'TS28541_SliceNrm.yaml#/components/schemas/resources-sliceNrm'</w:t>
      </w:r>
    </w:p>
    <w:p w14:paraId="75FFFC74" w14:textId="77777777" w:rsidR="00B510EB" w:rsidRDefault="00B510EB" w:rsidP="00B510EB">
      <w:pPr>
        <w:pStyle w:val="PL"/>
      </w:pPr>
      <w:r>
        <w:t xml:space="preserve">            - $ref: 'TS28536_CoslaNrm.yaml#/components/schemas/resources-coslaNrm'            </w:t>
      </w:r>
    </w:p>
    <w:p w14:paraId="7884F7B5" w14:textId="77777777" w:rsidR="00B510EB" w:rsidRDefault="00B510EB" w:rsidP="00B510EB">
      <w:pPr>
        <w:pStyle w:val="PL"/>
      </w:pPr>
      <w:r>
        <w:t xml:space="preserve">    Scope:</w:t>
      </w:r>
    </w:p>
    <w:p w14:paraId="201FC77A" w14:textId="77777777" w:rsidR="00B510EB" w:rsidRDefault="00B510EB" w:rsidP="00B510EB">
      <w:pPr>
        <w:pStyle w:val="PL"/>
      </w:pPr>
      <w:r>
        <w:t xml:space="preserve">      type: object</w:t>
      </w:r>
    </w:p>
    <w:p w14:paraId="7E345C5F" w14:textId="77777777" w:rsidR="00B510EB" w:rsidRDefault="00B510EB" w:rsidP="00B510EB">
      <w:pPr>
        <w:pStyle w:val="PL"/>
      </w:pPr>
      <w:r>
        <w:t xml:space="preserve">      properties:</w:t>
      </w:r>
    </w:p>
    <w:p w14:paraId="39C8AC89" w14:textId="77777777" w:rsidR="00B510EB" w:rsidRDefault="00B510EB" w:rsidP="00B510EB">
      <w:pPr>
        <w:pStyle w:val="PL"/>
      </w:pPr>
      <w:r>
        <w:t xml:space="preserve">        scopeType:</w:t>
      </w:r>
    </w:p>
    <w:p w14:paraId="628FDFB4" w14:textId="77777777" w:rsidR="00B510EB" w:rsidRDefault="00B510EB" w:rsidP="00B510EB">
      <w:pPr>
        <w:pStyle w:val="PL"/>
      </w:pPr>
      <w:r>
        <w:t xml:space="preserve">          $ref: '#/components/schemas/ScopeType'</w:t>
      </w:r>
    </w:p>
    <w:p w14:paraId="4485F7B9" w14:textId="77777777" w:rsidR="00B510EB" w:rsidRDefault="00B510EB" w:rsidP="00B510EB">
      <w:pPr>
        <w:pStyle w:val="PL"/>
      </w:pPr>
      <w:r>
        <w:t xml:space="preserve">        scopeLevel:</w:t>
      </w:r>
    </w:p>
    <w:p w14:paraId="627D4D4C" w14:textId="77777777" w:rsidR="00B510EB" w:rsidRDefault="00B510EB" w:rsidP="00B510EB">
      <w:pPr>
        <w:pStyle w:val="PL"/>
      </w:pPr>
      <w:r>
        <w:t xml:space="preserve">          type: integer</w:t>
      </w:r>
    </w:p>
    <w:p w14:paraId="7C0B3552" w14:textId="77777777" w:rsidR="00B510EB" w:rsidRDefault="00B510EB" w:rsidP="00B510EB">
      <w:pPr>
        <w:pStyle w:val="PL"/>
      </w:pPr>
      <w:r>
        <w:t xml:space="preserve">    CorrelatedNotification:</w:t>
      </w:r>
    </w:p>
    <w:p w14:paraId="55098D63" w14:textId="77777777" w:rsidR="00B510EB" w:rsidRDefault="00B510EB" w:rsidP="00B510EB">
      <w:pPr>
        <w:pStyle w:val="PL"/>
      </w:pPr>
      <w:r>
        <w:t xml:space="preserve">      type: object</w:t>
      </w:r>
    </w:p>
    <w:p w14:paraId="6A81FFE1" w14:textId="77777777" w:rsidR="00B510EB" w:rsidRDefault="00B510EB" w:rsidP="00B510EB">
      <w:pPr>
        <w:pStyle w:val="PL"/>
      </w:pPr>
      <w:r>
        <w:t xml:space="preserve">      properties:</w:t>
      </w:r>
    </w:p>
    <w:p w14:paraId="184250AE" w14:textId="77777777" w:rsidR="00B510EB" w:rsidRDefault="00B510EB" w:rsidP="00B510EB">
      <w:pPr>
        <w:pStyle w:val="PL"/>
      </w:pPr>
      <w:r>
        <w:t xml:space="preserve">        source:</w:t>
      </w:r>
    </w:p>
    <w:p w14:paraId="431DD2F1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6A323613" w14:textId="77777777" w:rsidR="00B510EB" w:rsidRDefault="00B510EB" w:rsidP="00B510EB">
      <w:pPr>
        <w:pStyle w:val="PL"/>
      </w:pPr>
      <w:r>
        <w:t xml:space="preserve">        notificationIds:</w:t>
      </w:r>
    </w:p>
    <w:p w14:paraId="23515E88" w14:textId="77777777" w:rsidR="00B510EB" w:rsidRDefault="00B510EB" w:rsidP="00B510EB">
      <w:pPr>
        <w:pStyle w:val="PL"/>
      </w:pPr>
      <w:r>
        <w:t xml:space="preserve">          type: array</w:t>
      </w:r>
    </w:p>
    <w:p w14:paraId="03A442E7" w14:textId="77777777" w:rsidR="00B510EB" w:rsidRDefault="00B510EB" w:rsidP="00B510EB">
      <w:pPr>
        <w:pStyle w:val="PL"/>
      </w:pPr>
      <w:r>
        <w:t xml:space="preserve">          items:</w:t>
      </w:r>
    </w:p>
    <w:p w14:paraId="4FA753EF" w14:textId="77777777" w:rsidR="00B510EB" w:rsidRDefault="00B510EB" w:rsidP="00B510EB">
      <w:pPr>
        <w:pStyle w:val="PL"/>
      </w:pPr>
      <w:r>
        <w:t xml:space="preserve">            $ref: 'TS28623_ComDefs.yaml#/components/schemas/NotificationId'</w:t>
      </w:r>
    </w:p>
    <w:p w14:paraId="614BE49E" w14:textId="77777777" w:rsidR="00B510EB" w:rsidRDefault="00B510EB" w:rsidP="00B510EB">
      <w:pPr>
        <w:pStyle w:val="PL"/>
      </w:pPr>
      <w:r>
        <w:t xml:space="preserve">      required:</w:t>
      </w:r>
    </w:p>
    <w:p w14:paraId="378E77B6" w14:textId="77777777" w:rsidR="00B510EB" w:rsidRDefault="00B510EB" w:rsidP="00B510EB">
      <w:pPr>
        <w:pStyle w:val="PL"/>
      </w:pPr>
      <w:r>
        <w:t xml:space="preserve">        - source</w:t>
      </w:r>
    </w:p>
    <w:p w14:paraId="6F9353B0" w14:textId="77777777" w:rsidR="00B510EB" w:rsidRDefault="00B510EB" w:rsidP="00B510EB">
      <w:pPr>
        <w:pStyle w:val="PL"/>
      </w:pPr>
      <w:r>
        <w:t xml:space="preserve">        - notificationIds</w:t>
      </w:r>
    </w:p>
    <w:p w14:paraId="01FE6739" w14:textId="77777777" w:rsidR="00B510EB" w:rsidRDefault="00B510EB" w:rsidP="00B510EB">
      <w:pPr>
        <w:pStyle w:val="PL"/>
      </w:pPr>
    </w:p>
    <w:p w14:paraId="17CAB8EC" w14:textId="77777777" w:rsidR="00B510EB" w:rsidRDefault="00B510EB" w:rsidP="00B510EB">
      <w:pPr>
        <w:pStyle w:val="PL"/>
      </w:pPr>
      <w:r>
        <w:t xml:space="preserve">    MoiChange:</w:t>
      </w:r>
    </w:p>
    <w:p w14:paraId="5724E697" w14:textId="77777777" w:rsidR="00B510EB" w:rsidRDefault="00B510EB" w:rsidP="00B510EB">
      <w:pPr>
        <w:pStyle w:val="PL"/>
      </w:pPr>
      <w:r>
        <w:t xml:space="preserve">      type: object</w:t>
      </w:r>
    </w:p>
    <w:p w14:paraId="3DAF09D2" w14:textId="77777777" w:rsidR="00B510EB" w:rsidRDefault="00B510EB" w:rsidP="00B510EB">
      <w:pPr>
        <w:pStyle w:val="PL"/>
      </w:pPr>
      <w:r>
        <w:t xml:space="preserve">      properties:</w:t>
      </w:r>
    </w:p>
    <w:p w14:paraId="7F188464" w14:textId="77777777" w:rsidR="00B510EB" w:rsidRDefault="00B510EB" w:rsidP="00B510EB">
      <w:pPr>
        <w:pStyle w:val="PL"/>
      </w:pPr>
      <w:r>
        <w:t xml:space="preserve">        notificationId:</w:t>
      </w:r>
    </w:p>
    <w:p w14:paraId="6A9BFEFD" w14:textId="77777777" w:rsidR="00B510EB" w:rsidRDefault="00B510EB" w:rsidP="00B510EB">
      <w:pPr>
        <w:pStyle w:val="PL"/>
      </w:pPr>
      <w:r>
        <w:t xml:space="preserve">          $ref: 'TS28623_ComDefs.yaml#/components/schemas/NotificationId'</w:t>
      </w:r>
    </w:p>
    <w:p w14:paraId="7D922A1D" w14:textId="77777777" w:rsidR="00B510EB" w:rsidRDefault="00B510EB" w:rsidP="00B510EB">
      <w:pPr>
        <w:pStyle w:val="PL"/>
      </w:pPr>
      <w:r>
        <w:t xml:space="preserve">        correlatedNotifications:</w:t>
      </w:r>
    </w:p>
    <w:p w14:paraId="6B66A48D" w14:textId="77777777" w:rsidR="00B510EB" w:rsidRDefault="00B510EB" w:rsidP="00B510EB">
      <w:pPr>
        <w:pStyle w:val="PL"/>
      </w:pPr>
      <w:r>
        <w:t xml:space="preserve">          type: array</w:t>
      </w:r>
    </w:p>
    <w:p w14:paraId="5BC3A58A" w14:textId="77777777" w:rsidR="00B510EB" w:rsidRDefault="00B510EB" w:rsidP="00B510EB">
      <w:pPr>
        <w:pStyle w:val="PL"/>
      </w:pPr>
      <w:r>
        <w:t xml:space="preserve">          items:</w:t>
      </w:r>
    </w:p>
    <w:p w14:paraId="7BB283C2" w14:textId="77777777" w:rsidR="00B510EB" w:rsidRDefault="00B510EB" w:rsidP="00B510EB">
      <w:pPr>
        <w:pStyle w:val="PL"/>
      </w:pPr>
      <w:r>
        <w:t xml:space="preserve">            $ref: '#/components/schemas/CorrelatedNotification'</w:t>
      </w:r>
    </w:p>
    <w:p w14:paraId="0A75A782" w14:textId="77777777" w:rsidR="00B510EB" w:rsidRDefault="00B510EB" w:rsidP="00B510EB">
      <w:pPr>
        <w:pStyle w:val="PL"/>
      </w:pPr>
      <w:r>
        <w:t xml:space="preserve">        additionalText:</w:t>
      </w:r>
    </w:p>
    <w:p w14:paraId="5EA7EDC8" w14:textId="77777777" w:rsidR="00B510EB" w:rsidRDefault="00B510EB" w:rsidP="00B510EB">
      <w:pPr>
        <w:pStyle w:val="PL"/>
      </w:pPr>
      <w:r>
        <w:t xml:space="preserve">          type: string</w:t>
      </w:r>
    </w:p>
    <w:p w14:paraId="6B59FD67" w14:textId="77777777" w:rsidR="00B510EB" w:rsidRDefault="00B510EB" w:rsidP="00B510EB">
      <w:pPr>
        <w:pStyle w:val="PL"/>
      </w:pPr>
      <w:r>
        <w:t xml:space="preserve">        sourceIndicator:</w:t>
      </w:r>
    </w:p>
    <w:p w14:paraId="765B39E6" w14:textId="77777777" w:rsidR="00B510EB" w:rsidRDefault="00B510EB" w:rsidP="00B510EB">
      <w:pPr>
        <w:pStyle w:val="PL"/>
      </w:pPr>
      <w:r>
        <w:t xml:space="preserve">          $ref: '#/components/schemas/SourceIndicator'</w:t>
      </w:r>
    </w:p>
    <w:p w14:paraId="24C91289" w14:textId="77777777" w:rsidR="00B510EB" w:rsidRDefault="00B510EB" w:rsidP="00B510EB">
      <w:pPr>
        <w:pStyle w:val="PL"/>
      </w:pPr>
      <w:r>
        <w:t xml:space="preserve">        path:</w:t>
      </w:r>
    </w:p>
    <w:p w14:paraId="50D8CD7D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28500556" w14:textId="77777777" w:rsidR="00B510EB" w:rsidRDefault="00B510EB" w:rsidP="00B510EB">
      <w:pPr>
        <w:pStyle w:val="PL"/>
      </w:pPr>
      <w:r>
        <w:t xml:space="preserve">        operation:</w:t>
      </w:r>
    </w:p>
    <w:p w14:paraId="20E96E50" w14:textId="77777777" w:rsidR="00B510EB" w:rsidRDefault="00B510EB" w:rsidP="00B510EB">
      <w:pPr>
        <w:pStyle w:val="PL"/>
      </w:pPr>
      <w:r>
        <w:t xml:space="preserve">          $ref: '#/components/schemas/Operation'</w:t>
      </w:r>
    </w:p>
    <w:p w14:paraId="3639C423" w14:textId="77777777" w:rsidR="00B510EB" w:rsidRDefault="00B510EB" w:rsidP="00B510EB">
      <w:pPr>
        <w:pStyle w:val="PL"/>
      </w:pPr>
      <w:r>
        <w:t xml:space="preserve">        value:</w:t>
      </w:r>
    </w:p>
    <w:p w14:paraId="61263AB8" w14:textId="77777777" w:rsidR="00B510EB" w:rsidRDefault="00B510EB" w:rsidP="00B510EB">
      <w:pPr>
        <w:pStyle w:val="PL"/>
      </w:pPr>
      <w:r>
        <w:t xml:space="preserve">          oneOf:</w:t>
      </w:r>
    </w:p>
    <w:p w14:paraId="12A7940A" w14:textId="77777777" w:rsidR="00B510EB" w:rsidRDefault="00B510EB" w:rsidP="00B510EB">
      <w:pPr>
        <w:pStyle w:val="PL"/>
      </w:pPr>
      <w:r>
        <w:t xml:space="preserve">            - $ref: 'TS28623_ComDefs.yaml#/components/schemas/AttributeNameValuePairSet'</w:t>
      </w:r>
    </w:p>
    <w:p w14:paraId="41E70C63" w14:textId="77777777" w:rsidR="00B510EB" w:rsidRDefault="00B510EB" w:rsidP="00B510EB">
      <w:pPr>
        <w:pStyle w:val="PL"/>
      </w:pPr>
      <w:r>
        <w:t xml:space="preserve">            - $ref: 'TS28623_ComDefs.yaml#/components/schemas/AttributeValueChangeSet'</w:t>
      </w:r>
    </w:p>
    <w:p w14:paraId="57D31A1D" w14:textId="77777777" w:rsidR="00B510EB" w:rsidRDefault="00B510EB" w:rsidP="00B510EB">
      <w:pPr>
        <w:pStyle w:val="PL"/>
      </w:pPr>
      <w:r>
        <w:t xml:space="preserve">    NotifyMoiCreation:</w:t>
      </w:r>
    </w:p>
    <w:p w14:paraId="589DB6CE" w14:textId="77777777" w:rsidR="00B510EB" w:rsidRDefault="00B510EB" w:rsidP="00B510EB">
      <w:pPr>
        <w:pStyle w:val="PL"/>
      </w:pPr>
      <w:r>
        <w:t xml:space="preserve">      allOf:</w:t>
      </w:r>
    </w:p>
    <w:p w14:paraId="357AE8BC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473F3D5A" w14:textId="77777777" w:rsidR="00B510EB" w:rsidRDefault="00B510EB" w:rsidP="00B510EB">
      <w:pPr>
        <w:pStyle w:val="PL"/>
      </w:pPr>
      <w:r>
        <w:t xml:space="preserve">        - type: object</w:t>
      </w:r>
    </w:p>
    <w:p w14:paraId="6021835B" w14:textId="77777777" w:rsidR="00B510EB" w:rsidRDefault="00B510EB" w:rsidP="00B510EB">
      <w:pPr>
        <w:pStyle w:val="PL"/>
      </w:pPr>
      <w:r>
        <w:t xml:space="preserve">          properties:</w:t>
      </w:r>
    </w:p>
    <w:p w14:paraId="00B915DA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787ECDD" w14:textId="77777777" w:rsidR="00B510EB" w:rsidRDefault="00B510EB" w:rsidP="00B510EB">
      <w:pPr>
        <w:pStyle w:val="PL"/>
      </w:pPr>
      <w:r>
        <w:t xml:space="preserve">              type: array</w:t>
      </w:r>
    </w:p>
    <w:p w14:paraId="1496BB9F" w14:textId="77777777" w:rsidR="00B510EB" w:rsidRDefault="00B510EB" w:rsidP="00B510EB">
      <w:pPr>
        <w:pStyle w:val="PL"/>
      </w:pPr>
      <w:r>
        <w:t xml:space="preserve">              items:</w:t>
      </w:r>
    </w:p>
    <w:p w14:paraId="75A87FD3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5C3CC347" w14:textId="77777777" w:rsidR="00B510EB" w:rsidRDefault="00B510EB" w:rsidP="00B510EB">
      <w:pPr>
        <w:pStyle w:val="PL"/>
      </w:pPr>
      <w:r>
        <w:t xml:space="preserve">            additionalText:</w:t>
      </w:r>
    </w:p>
    <w:p w14:paraId="221C5DED" w14:textId="77777777" w:rsidR="00B510EB" w:rsidRDefault="00B510EB" w:rsidP="00B510EB">
      <w:pPr>
        <w:pStyle w:val="PL"/>
      </w:pPr>
      <w:r>
        <w:t xml:space="preserve">              type: string</w:t>
      </w:r>
    </w:p>
    <w:p w14:paraId="354C0C7D" w14:textId="77777777" w:rsidR="00B510EB" w:rsidRDefault="00B510EB" w:rsidP="00B510EB">
      <w:pPr>
        <w:pStyle w:val="PL"/>
      </w:pPr>
      <w:r>
        <w:t xml:space="preserve">            sourceIndicator:</w:t>
      </w:r>
    </w:p>
    <w:p w14:paraId="4187E483" w14:textId="77777777" w:rsidR="00B510EB" w:rsidRDefault="00B510EB" w:rsidP="00B510EB">
      <w:pPr>
        <w:pStyle w:val="PL"/>
      </w:pPr>
      <w:r>
        <w:t xml:space="preserve">              $ref: '#/components/schemas/SourceIndicator'</w:t>
      </w:r>
    </w:p>
    <w:p w14:paraId="15564BE9" w14:textId="77777777" w:rsidR="00B510EB" w:rsidRDefault="00B510EB" w:rsidP="00B510EB">
      <w:pPr>
        <w:pStyle w:val="PL"/>
      </w:pPr>
      <w:r>
        <w:t xml:space="preserve">            attributeList:</w:t>
      </w:r>
    </w:p>
    <w:p w14:paraId="2AAAE6B6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7961AF60" w14:textId="77777777" w:rsidR="00B510EB" w:rsidRDefault="00B510EB" w:rsidP="00B510EB">
      <w:pPr>
        <w:pStyle w:val="PL"/>
      </w:pPr>
      <w:r>
        <w:t xml:space="preserve">    NotifyMoiDeletion:</w:t>
      </w:r>
    </w:p>
    <w:p w14:paraId="3391FF38" w14:textId="77777777" w:rsidR="00B510EB" w:rsidRDefault="00B510EB" w:rsidP="00B510EB">
      <w:pPr>
        <w:pStyle w:val="PL"/>
      </w:pPr>
      <w:r>
        <w:t xml:space="preserve">      allOf:</w:t>
      </w:r>
    </w:p>
    <w:p w14:paraId="02F8DF3D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2098DD1C" w14:textId="77777777" w:rsidR="00B510EB" w:rsidRDefault="00B510EB" w:rsidP="00B510EB">
      <w:pPr>
        <w:pStyle w:val="PL"/>
      </w:pPr>
      <w:r>
        <w:t xml:space="preserve">        - type: object</w:t>
      </w:r>
    </w:p>
    <w:p w14:paraId="23674CA0" w14:textId="77777777" w:rsidR="00B510EB" w:rsidRDefault="00B510EB" w:rsidP="00B510EB">
      <w:pPr>
        <w:pStyle w:val="PL"/>
      </w:pPr>
      <w:r>
        <w:t xml:space="preserve">          properties:</w:t>
      </w:r>
    </w:p>
    <w:p w14:paraId="4CF34B40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2C9AA7C6" w14:textId="77777777" w:rsidR="00B510EB" w:rsidRDefault="00B510EB" w:rsidP="00B510EB">
      <w:pPr>
        <w:pStyle w:val="PL"/>
      </w:pPr>
      <w:r>
        <w:t xml:space="preserve">              type: array</w:t>
      </w:r>
    </w:p>
    <w:p w14:paraId="44232262" w14:textId="77777777" w:rsidR="00B510EB" w:rsidRDefault="00B510EB" w:rsidP="00B510EB">
      <w:pPr>
        <w:pStyle w:val="PL"/>
      </w:pPr>
      <w:r>
        <w:t xml:space="preserve">              items:</w:t>
      </w:r>
    </w:p>
    <w:p w14:paraId="12EAE012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57A2DD8B" w14:textId="77777777" w:rsidR="00B510EB" w:rsidRDefault="00B510EB" w:rsidP="00B510EB">
      <w:pPr>
        <w:pStyle w:val="PL"/>
      </w:pPr>
      <w:r>
        <w:t xml:space="preserve">            additionalText:</w:t>
      </w:r>
    </w:p>
    <w:p w14:paraId="1E19F085" w14:textId="77777777" w:rsidR="00B510EB" w:rsidRDefault="00B510EB" w:rsidP="00B510EB">
      <w:pPr>
        <w:pStyle w:val="PL"/>
      </w:pPr>
      <w:r>
        <w:t xml:space="preserve">              type: string</w:t>
      </w:r>
    </w:p>
    <w:p w14:paraId="642CDBAE" w14:textId="77777777" w:rsidR="00B510EB" w:rsidRDefault="00B510EB" w:rsidP="00B510EB">
      <w:pPr>
        <w:pStyle w:val="PL"/>
      </w:pPr>
      <w:r>
        <w:t xml:space="preserve">            sourceIndicator:</w:t>
      </w:r>
    </w:p>
    <w:p w14:paraId="27F49959" w14:textId="77777777" w:rsidR="00B510EB" w:rsidRDefault="00B510EB" w:rsidP="00B510EB">
      <w:pPr>
        <w:pStyle w:val="PL"/>
      </w:pPr>
      <w:r>
        <w:lastRenderedPageBreak/>
        <w:t xml:space="preserve">              $ref: '#/components/schemas/SourceIndicator'</w:t>
      </w:r>
    </w:p>
    <w:p w14:paraId="6DABBDD3" w14:textId="77777777" w:rsidR="00B510EB" w:rsidRDefault="00B510EB" w:rsidP="00B510EB">
      <w:pPr>
        <w:pStyle w:val="PL"/>
      </w:pPr>
      <w:r>
        <w:t xml:space="preserve">            attributeList:</w:t>
      </w:r>
    </w:p>
    <w:p w14:paraId="709E4754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03234F24" w14:textId="77777777" w:rsidR="00B510EB" w:rsidRDefault="00B510EB" w:rsidP="00B510EB">
      <w:pPr>
        <w:pStyle w:val="PL"/>
      </w:pPr>
      <w:r>
        <w:t xml:space="preserve">    NotifyMoiAttributeValueChanges:</w:t>
      </w:r>
    </w:p>
    <w:p w14:paraId="7C9FC1A9" w14:textId="77777777" w:rsidR="00B510EB" w:rsidRDefault="00B510EB" w:rsidP="00B510EB">
      <w:pPr>
        <w:pStyle w:val="PL"/>
      </w:pPr>
      <w:r>
        <w:t xml:space="preserve">      allOf:</w:t>
      </w:r>
    </w:p>
    <w:p w14:paraId="17D56955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136B2E0" w14:textId="77777777" w:rsidR="00B510EB" w:rsidRDefault="00B510EB" w:rsidP="00B510EB">
      <w:pPr>
        <w:pStyle w:val="PL"/>
      </w:pPr>
      <w:r>
        <w:t xml:space="preserve">        - type: object</w:t>
      </w:r>
    </w:p>
    <w:p w14:paraId="5A7922C6" w14:textId="77777777" w:rsidR="00B510EB" w:rsidRDefault="00B510EB" w:rsidP="00B510EB">
      <w:pPr>
        <w:pStyle w:val="PL"/>
      </w:pPr>
      <w:r>
        <w:t xml:space="preserve">          properties:</w:t>
      </w:r>
    </w:p>
    <w:p w14:paraId="7437F93E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2261AE45" w14:textId="77777777" w:rsidR="00B510EB" w:rsidRDefault="00B510EB" w:rsidP="00B510EB">
      <w:pPr>
        <w:pStyle w:val="PL"/>
      </w:pPr>
      <w:r>
        <w:t xml:space="preserve">              type: array</w:t>
      </w:r>
    </w:p>
    <w:p w14:paraId="18675287" w14:textId="77777777" w:rsidR="00B510EB" w:rsidRDefault="00B510EB" w:rsidP="00B510EB">
      <w:pPr>
        <w:pStyle w:val="PL"/>
      </w:pPr>
      <w:r>
        <w:t xml:space="preserve">              items:</w:t>
      </w:r>
    </w:p>
    <w:p w14:paraId="4ED5C721" w14:textId="77777777" w:rsidR="00B510EB" w:rsidRDefault="00B510EB" w:rsidP="00B510EB">
      <w:pPr>
        <w:pStyle w:val="PL"/>
      </w:pPr>
      <w:r>
        <w:t xml:space="preserve">                $ref: '#/components/schemas/CorrelatedNotification'</w:t>
      </w:r>
    </w:p>
    <w:p w14:paraId="7A451EC4" w14:textId="77777777" w:rsidR="00B510EB" w:rsidRDefault="00B510EB" w:rsidP="00B510EB">
      <w:pPr>
        <w:pStyle w:val="PL"/>
      </w:pPr>
      <w:r>
        <w:t xml:space="preserve">            additionalText:</w:t>
      </w:r>
    </w:p>
    <w:p w14:paraId="48BA46FB" w14:textId="77777777" w:rsidR="00B510EB" w:rsidRDefault="00B510EB" w:rsidP="00B510EB">
      <w:pPr>
        <w:pStyle w:val="PL"/>
      </w:pPr>
      <w:r>
        <w:t xml:space="preserve">              type: string</w:t>
      </w:r>
    </w:p>
    <w:p w14:paraId="2D41D5BD" w14:textId="77777777" w:rsidR="00B510EB" w:rsidRDefault="00B510EB" w:rsidP="00B510EB">
      <w:pPr>
        <w:pStyle w:val="PL"/>
      </w:pPr>
      <w:r>
        <w:t xml:space="preserve">            sourceIndicator:</w:t>
      </w:r>
    </w:p>
    <w:p w14:paraId="51B1833C" w14:textId="77777777" w:rsidR="00B510EB" w:rsidRDefault="00B510EB" w:rsidP="00B510EB">
      <w:pPr>
        <w:pStyle w:val="PL"/>
      </w:pPr>
      <w:r>
        <w:t xml:space="preserve">              $ref: '#/components/schemas/SourceIndicator'</w:t>
      </w:r>
    </w:p>
    <w:p w14:paraId="22046AE4" w14:textId="77777777" w:rsidR="00B510EB" w:rsidRDefault="00B510EB" w:rsidP="00B510EB">
      <w:pPr>
        <w:pStyle w:val="PL"/>
      </w:pPr>
      <w:r>
        <w:t xml:space="preserve">            attributeListValueChanges:</w:t>
      </w:r>
    </w:p>
    <w:p w14:paraId="1E857B5B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01DA1353" w14:textId="77777777" w:rsidR="00B510EB" w:rsidRDefault="00B510EB" w:rsidP="00B510EB">
      <w:pPr>
        <w:pStyle w:val="PL"/>
      </w:pPr>
      <w:r>
        <w:t xml:space="preserve">          required:</w:t>
      </w:r>
    </w:p>
    <w:p w14:paraId="262412A6" w14:textId="77777777" w:rsidR="00B510EB" w:rsidRDefault="00B510EB" w:rsidP="00B510EB">
      <w:pPr>
        <w:pStyle w:val="PL"/>
      </w:pPr>
      <w:r>
        <w:t xml:space="preserve">            - attributeListValueChanges</w:t>
      </w:r>
    </w:p>
    <w:p w14:paraId="50EC2653" w14:textId="77777777" w:rsidR="00B510EB" w:rsidRDefault="00B510EB" w:rsidP="00B510EB">
      <w:pPr>
        <w:pStyle w:val="PL"/>
      </w:pPr>
      <w:r>
        <w:t xml:space="preserve">    NotifyMoiChanges:</w:t>
      </w:r>
    </w:p>
    <w:p w14:paraId="0E871B97" w14:textId="77777777" w:rsidR="00B510EB" w:rsidRDefault="00B510EB" w:rsidP="00B510EB">
      <w:pPr>
        <w:pStyle w:val="PL"/>
      </w:pPr>
      <w:r>
        <w:t xml:space="preserve">      allOf:</w:t>
      </w:r>
    </w:p>
    <w:p w14:paraId="703A36BC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0452C40F" w14:textId="77777777" w:rsidR="00B510EB" w:rsidRDefault="00B510EB" w:rsidP="00B510EB">
      <w:pPr>
        <w:pStyle w:val="PL"/>
      </w:pPr>
      <w:r>
        <w:t xml:space="preserve">        - type: object</w:t>
      </w:r>
    </w:p>
    <w:p w14:paraId="76382D5E" w14:textId="77777777" w:rsidR="00B510EB" w:rsidRDefault="00B510EB" w:rsidP="00B510EB">
      <w:pPr>
        <w:pStyle w:val="PL"/>
      </w:pPr>
      <w:r>
        <w:t xml:space="preserve">          properties:</w:t>
      </w:r>
    </w:p>
    <w:p w14:paraId="643158A5" w14:textId="77777777" w:rsidR="00B510EB" w:rsidRDefault="00B510EB" w:rsidP="00B510EB">
      <w:pPr>
        <w:pStyle w:val="PL"/>
      </w:pPr>
      <w:r>
        <w:t xml:space="preserve">            moiChanges:</w:t>
      </w:r>
    </w:p>
    <w:p w14:paraId="5422A88D" w14:textId="77777777" w:rsidR="00B510EB" w:rsidRDefault="00B510EB" w:rsidP="00B510EB">
      <w:pPr>
        <w:pStyle w:val="PL"/>
      </w:pPr>
      <w:r>
        <w:t xml:space="preserve">              type: array</w:t>
      </w:r>
    </w:p>
    <w:p w14:paraId="50A917AB" w14:textId="77777777" w:rsidR="00B510EB" w:rsidRDefault="00B510EB" w:rsidP="00B510EB">
      <w:pPr>
        <w:pStyle w:val="PL"/>
      </w:pPr>
      <w:r>
        <w:t xml:space="preserve">              items:</w:t>
      </w:r>
    </w:p>
    <w:p w14:paraId="01FDCAED" w14:textId="77777777" w:rsidR="00B510EB" w:rsidRDefault="00B510EB" w:rsidP="00B510EB">
      <w:pPr>
        <w:pStyle w:val="PL"/>
      </w:pPr>
      <w:r>
        <w:t xml:space="preserve">                $ref: '#/components/schemas/MoiChange'</w:t>
      </w:r>
    </w:p>
    <w:p w14:paraId="005E845F" w14:textId="77777777" w:rsidR="00B510EB" w:rsidRDefault="00B510EB" w:rsidP="00B510EB">
      <w:pPr>
        <w:pStyle w:val="PL"/>
      </w:pPr>
      <w:r>
        <w:t xml:space="preserve">          required:</w:t>
      </w:r>
    </w:p>
    <w:p w14:paraId="4508F2AD" w14:textId="77777777" w:rsidR="00B510EB" w:rsidRDefault="00B510EB" w:rsidP="00B510EB">
      <w:pPr>
        <w:pStyle w:val="PL"/>
      </w:pPr>
      <w:r>
        <w:t xml:space="preserve">            - moiChanges</w:t>
      </w:r>
    </w:p>
    <w:p w14:paraId="0352B03C" w14:textId="77777777" w:rsidR="00B510EB" w:rsidRDefault="00B510EB" w:rsidP="00B510EB">
      <w:pPr>
        <w:pStyle w:val="PL"/>
      </w:pPr>
    </w:p>
    <w:p w14:paraId="163FABC4" w14:textId="77777777" w:rsidR="00B510EB" w:rsidRDefault="00B510EB" w:rsidP="00B510EB">
      <w:pPr>
        <w:pStyle w:val="PL"/>
      </w:pPr>
      <w:r>
        <w:t xml:space="preserve">    PatchItem:</w:t>
      </w:r>
    </w:p>
    <w:p w14:paraId="23AD3A00" w14:textId="77777777" w:rsidR="00B510EB" w:rsidRDefault="00B510EB" w:rsidP="00B510EB">
      <w:pPr>
        <w:pStyle w:val="PL"/>
      </w:pPr>
      <w:r>
        <w:t xml:space="preserve">      type: object</w:t>
      </w:r>
    </w:p>
    <w:p w14:paraId="4796DA88" w14:textId="77777777" w:rsidR="00B510EB" w:rsidRDefault="00B510EB" w:rsidP="00B510EB">
      <w:pPr>
        <w:pStyle w:val="PL"/>
      </w:pPr>
      <w:r>
        <w:t xml:space="preserve">      properties:</w:t>
      </w:r>
    </w:p>
    <w:p w14:paraId="014A66A8" w14:textId="77777777" w:rsidR="00B510EB" w:rsidRDefault="00B510EB" w:rsidP="00B510EB">
      <w:pPr>
        <w:pStyle w:val="PL"/>
      </w:pPr>
      <w:r>
        <w:t xml:space="preserve">        op:</w:t>
      </w:r>
    </w:p>
    <w:p w14:paraId="1E50E6F1" w14:textId="77777777" w:rsidR="00B510EB" w:rsidRDefault="00B510EB" w:rsidP="00B510EB">
      <w:pPr>
        <w:pStyle w:val="PL"/>
      </w:pPr>
      <w:r>
        <w:t xml:space="preserve">          $ref: '#/components/schemas/PatchOperation'</w:t>
      </w:r>
    </w:p>
    <w:p w14:paraId="20B86FF7" w14:textId="77777777" w:rsidR="00B510EB" w:rsidRDefault="00B510EB" w:rsidP="00B510EB">
      <w:pPr>
        <w:pStyle w:val="PL"/>
      </w:pPr>
      <w:r>
        <w:t xml:space="preserve">        from:</w:t>
      </w:r>
    </w:p>
    <w:p w14:paraId="5EAC0F7D" w14:textId="77777777" w:rsidR="00B510EB" w:rsidRDefault="00B510EB" w:rsidP="00B510EB">
      <w:pPr>
        <w:pStyle w:val="PL"/>
      </w:pPr>
      <w:r>
        <w:t xml:space="preserve">          type: string</w:t>
      </w:r>
    </w:p>
    <w:p w14:paraId="09DB0BD0" w14:textId="77777777" w:rsidR="00B510EB" w:rsidRDefault="00B510EB" w:rsidP="00B510EB">
      <w:pPr>
        <w:pStyle w:val="PL"/>
      </w:pPr>
      <w:r>
        <w:t xml:space="preserve">        path:</w:t>
      </w:r>
    </w:p>
    <w:p w14:paraId="3360DAD1" w14:textId="77777777" w:rsidR="00B510EB" w:rsidRDefault="00B510EB" w:rsidP="00B510EB">
      <w:pPr>
        <w:pStyle w:val="PL"/>
      </w:pPr>
      <w:r>
        <w:t xml:space="preserve">          type: string</w:t>
      </w:r>
    </w:p>
    <w:p w14:paraId="25B75CDE" w14:textId="77777777" w:rsidR="00B510EB" w:rsidRDefault="00B510EB" w:rsidP="00B510EB">
      <w:pPr>
        <w:pStyle w:val="PL"/>
      </w:pPr>
      <w:r>
        <w:t xml:space="preserve">        value:</w:t>
      </w:r>
    </w:p>
    <w:p w14:paraId="06727B6E" w14:textId="77777777" w:rsidR="00B510EB" w:rsidRDefault="00B510EB" w:rsidP="00B510EB">
      <w:pPr>
        <w:pStyle w:val="PL"/>
      </w:pPr>
      <w:r>
        <w:t xml:space="preserve">          nullable: true</w:t>
      </w:r>
    </w:p>
    <w:p w14:paraId="70F5E913" w14:textId="77777777" w:rsidR="00B510EB" w:rsidRDefault="00B510EB" w:rsidP="00B510EB">
      <w:pPr>
        <w:pStyle w:val="PL"/>
      </w:pPr>
      <w:r>
        <w:t xml:space="preserve">      required:</w:t>
      </w:r>
    </w:p>
    <w:p w14:paraId="24FB6DFF" w14:textId="77777777" w:rsidR="00B510EB" w:rsidRDefault="00B510EB" w:rsidP="00B510EB">
      <w:pPr>
        <w:pStyle w:val="PL"/>
      </w:pPr>
      <w:r>
        <w:t xml:space="preserve">        - op</w:t>
      </w:r>
    </w:p>
    <w:p w14:paraId="5CB79F49" w14:textId="77777777" w:rsidR="00B510EB" w:rsidRDefault="00B510EB" w:rsidP="00B510EB">
      <w:pPr>
        <w:pStyle w:val="PL"/>
      </w:pPr>
      <w:r>
        <w:t xml:space="preserve">        - path</w:t>
      </w:r>
    </w:p>
    <w:p w14:paraId="0B669096" w14:textId="77777777" w:rsidR="00B510EB" w:rsidRDefault="00B510EB" w:rsidP="00B510EB">
      <w:pPr>
        <w:pStyle w:val="PL"/>
        <w:rPr>
          <w:lang w:eastAsia="de-DE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492E3F68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8C56E88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0E43571F" w14:textId="77777777" w:rsidR="00B510EB" w:rsidRDefault="00B510EB" w:rsidP="00B510EB"/>
    <w:p w14:paraId="4871E7AC" w14:textId="77777777" w:rsidR="00B510EB" w:rsidRPr="007056CE" w:rsidRDefault="00B510EB" w:rsidP="00B510EB">
      <w:pPr>
        <w:pStyle w:val="Heading2"/>
        <w:rPr>
          <w:lang w:eastAsia="de-DE"/>
        </w:rPr>
      </w:pPr>
      <w:bookmarkStart w:id="11" w:name="_Toc20494855"/>
      <w:bookmarkStart w:id="12" w:name="_Toc26975932"/>
      <w:bookmarkStart w:id="13" w:name="_Toc35856820"/>
      <w:bookmarkStart w:id="14" w:name="_Toc44001719"/>
      <w:bookmarkStart w:id="15" w:name="_Toc51581322"/>
      <w:bookmarkStart w:id="16" w:name="_Toc52356585"/>
      <w:bookmarkStart w:id="17" w:name="_Toc55228155"/>
      <w:bookmarkStart w:id="18" w:name="_Toc138080293"/>
      <w:r>
        <w:rPr>
          <w:lang w:eastAsia="de-DE"/>
        </w:rPr>
        <w:t>A.2.1</w:t>
      </w:r>
      <w:r>
        <w:rPr>
          <w:lang w:eastAsia="de-DE"/>
        </w:rPr>
        <w:tab/>
        <w:t>OpenAPI document "</w:t>
      </w:r>
      <w:r w:rsidRPr="004E6D51">
        <w:rPr>
          <w:lang w:eastAsia="de-DE"/>
        </w:rPr>
        <w:t>TS28532_F</w:t>
      </w:r>
      <w:r>
        <w:rPr>
          <w:lang w:eastAsia="de-DE"/>
        </w:rPr>
        <w:t>aultMnS.yaml"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D1A027" w14:textId="77777777" w:rsidR="00B510EB" w:rsidRDefault="00B510EB" w:rsidP="00B510EB">
      <w:pPr>
        <w:pStyle w:val="PL"/>
        <w:rPr>
          <w:lang w:eastAsia="de-DE"/>
        </w:rPr>
      </w:pPr>
    </w:p>
    <w:p w14:paraId="08F9DCE0" w14:textId="77777777" w:rsidR="00B510EB" w:rsidRDefault="00B510EB" w:rsidP="00B510EB">
      <w:pPr>
        <w:pStyle w:val="PL"/>
      </w:pPr>
      <w:r>
        <w:t>openapi: 3.0.1</w:t>
      </w:r>
    </w:p>
    <w:p w14:paraId="749B35A5" w14:textId="77777777" w:rsidR="00B510EB" w:rsidRDefault="00B510EB" w:rsidP="00B510EB">
      <w:pPr>
        <w:pStyle w:val="PL"/>
      </w:pPr>
      <w:r>
        <w:t>info:</w:t>
      </w:r>
    </w:p>
    <w:p w14:paraId="0165E498" w14:textId="77777777" w:rsidR="00B510EB" w:rsidRDefault="00B510EB" w:rsidP="00B510EB">
      <w:pPr>
        <w:pStyle w:val="PL"/>
      </w:pPr>
      <w:r>
        <w:t xml:space="preserve">  title: Fault Supervision MnS</w:t>
      </w:r>
    </w:p>
    <w:p w14:paraId="3CFF5331" w14:textId="77777777" w:rsidR="00B510EB" w:rsidRDefault="00B510EB" w:rsidP="00B510EB">
      <w:pPr>
        <w:pStyle w:val="PL"/>
      </w:pPr>
      <w:r>
        <w:t xml:space="preserve">  version: 16.15.0</w:t>
      </w:r>
    </w:p>
    <w:p w14:paraId="2A274C94" w14:textId="77777777" w:rsidR="00B510EB" w:rsidRDefault="00B510EB" w:rsidP="00B510EB">
      <w:pPr>
        <w:pStyle w:val="PL"/>
      </w:pPr>
      <w:r>
        <w:t xml:space="preserve">  description: &gt;-</w:t>
      </w:r>
    </w:p>
    <w:p w14:paraId="40B19D89" w14:textId="77777777" w:rsidR="00B510EB" w:rsidRDefault="00B510EB" w:rsidP="00B510EB">
      <w:pPr>
        <w:pStyle w:val="PL"/>
      </w:pPr>
      <w:r>
        <w:t xml:space="preserve">    OAS 3.0.1 definition of the Fault Supervision MnS</w:t>
      </w:r>
    </w:p>
    <w:p w14:paraId="78F56D74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7A74EF6D" w14:textId="77777777" w:rsidR="00B510EB" w:rsidRDefault="00B510EB" w:rsidP="00B510EB">
      <w:pPr>
        <w:pStyle w:val="PL"/>
      </w:pPr>
      <w:r>
        <w:t xml:space="preserve">    All rights reserved.</w:t>
      </w:r>
    </w:p>
    <w:p w14:paraId="73122533" w14:textId="77777777" w:rsidR="00B510EB" w:rsidRDefault="00B510EB" w:rsidP="00B510EB">
      <w:pPr>
        <w:pStyle w:val="PL"/>
      </w:pPr>
      <w:r>
        <w:t>externalDocs:</w:t>
      </w:r>
    </w:p>
    <w:p w14:paraId="1A2A186E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5BF7F406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52596FA2" w14:textId="77777777" w:rsidR="00B510EB" w:rsidRDefault="00B510EB" w:rsidP="00B510EB">
      <w:pPr>
        <w:pStyle w:val="PL"/>
      </w:pPr>
      <w:r>
        <w:t>servers:</w:t>
      </w:r>
    </w:p>
    <w:p w14:paraId="4C1C7171" w14:textId="77777777" w:rsidR="00B510EB" w:rsidRDefault="00B510EB" w:rsidP="00B510EB">
      <w:pPr>
        <w:pStyle w:val="PL"/>
      </w:pPr>
      <w:r>
        <w:t xml:space="preserve">  - url: '{MnSRoot}/FaultSupervisionMnS/{MnSversion}'</w:t>
      </w:r>
    </w:p>
    <w:p w14:paraId="7A38E2D9" w14:textId="77777777" w:rsidR="00B510EB" w:rsidRDefault="00B510EB" w:rsidP="00B510EB">
      <w:pPr>
        <w:pStyle w:val="PL"/>
      </w:pPr>
      <w:r>
        <w:t xml:space="preserve">    variables:</w:t>
      </w:r>
    </w:p>
    <w:p w14:paraId="7363A720" w14:textId="77777777" w:rsidR="00B510EB" w:rsidRDefault="00B510EB" w:rsidP="00B510EB">
      <w:pPr>
        <w:pStyle w:val="PL"/>
      </w:pPr>
      <w:r>
        <w:t xml:space="preserve">      MnSRoot:</w:t>
      </w:r>
    </w:p>
    <w:p w14:paraId="510F600C" w14:textId="77777777" w:rsidR="00B510EB" w:rsidRDefault="00B510EB" w:rsidP="00B510EB">
      <w:pPr>
        <w:pStyle w:val="PL"/>
      </w:pPr>
      <w:r>
        <w:t xml:space="preserve">        description: See subclause 4.4.3 of TS 32.158</w:t>
      </w:r>
    </w:p>
    <w:p w14:paraId="55E49C14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3E447E70" w14:textId="77777777" w:rsidR="00B510EB" w:rsidRDefault="00B510EB" w:rsidP="00B510EB">
      <w:pPr>
        <w:pStyle w:val="PL"/>
      </w:pPr>
      <w:r>
        <w:t xml:space="preserve">      MnSversion:</w:t>
      </w:r>
    </w:p>
    <w:p w14:paraId="64B359FD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4F902DCE" w14:textId="77777777" w:rsidR="00B510EB" w:rsidRDefault="00B510EB" w:rsidP="00B510EB">
      <w:pPr>
        <w:pStyle w:val="PL"/>
      </w:pPr>
      <w:r>
        <w:t xml:space="preserve">        default: XXX</w:t>
      </w:r>
    </w:p>
    <w:p w14:paraId="693A0B14" w14:textId="77777777" w:rsidR="00B510EB" w:rsidRDefault="00B510EB" w:rsidP="00B510EB">
      <w:pPr>
        <w:pStyle w:val="PL"/>
      </w:pPr>
      <w:r>
        <w:t>paths:</w:t>
      </w:r>
    </w:p>
    <w:p w14:paraId="72C7F6E6" w14:textId="77777777" w:rsidR="00B510EB" w:rsidRDefault="00B510EB" w:rsidP="00B510EB">
      <w:pPr>
        <w:pStyle w:val="PL"/>
      </w:pPr>
      <w:r>
        <w:lastRenderedPageBreak/>
        <w:t xml:space="preserve">  /alarms:</w:t>
      </w:r>
    </w:p>
    <w:p w14:paraId="7C57C053" w14:textId="77777777" w:rsidR="00B510EB" w:rsidRDefault="00B510EB" w:rsidP="00B510EB">
      <w:pPr>
        <w:pStyle w:val="PL"/>
      </w:pPr>
      <w:r>
        <w:t xml:space="preserve">    get:</w:t>
      </w:r>
    </w:p>
    <w:p w14:paraId="4D7A2A36" w14:textId="77777777" w:rsidR="00B510EB" w:rsidRDefault="00B510EB" w:rsidP="00B510EB">
      <w:pPr>
        <w:pStyle w:val="PL"/>
      </w:pPr>
      <w:r>
        <w:t xml:space="preserve">      summary: Retrieve multiple alarms</w:t>
      </w:r>
    </w:p>
    <w:p w14:paraId="62B22F69" w14:textId="77777777" w:rsidR="00B510EB" w:rsidRDefault="00B510EB" w:rsidP="00B510EB">
      <w:pPr>
        <w:pStyle w:val="PL"/>
      </w:pPr>
      <w:r>
        <w:t xml:space="preserve">      description: &gt;-</w:t>
      </w:r>
    </w:p>
    <w:p w14:paraId="68D1A828" w14:textId="77777777" w:rsidR="00B510EB" w:rsidRDefault="00B510EB" w:rsidP="00B510EB">
      <w:pPr>
        <w:pStyle w:val="PL"/>
      </w:pPr>
      <w:r>
        <w:t xml:space="preserve">        Retrieves the alarms identified by alarmAckState, baseObjectInstance</w:t>
      </w:r>
    </w:p>
    <w:p w14:paraId="4E2CFEA4" w14:textId="77777777" w:rsidR="00B510EB" w:rsidRDefault="00B510EB" w:rsidP="00B510EB">
      <w:pPr>
        <w:pStyle w:val="PL"/>
      </w:pPr>
      <w:r>
        <w:t xml:space="preserve">        and filter.</w:t>
      </w:r>
    </w:p>
    <w:p w14:paraId="2F31B9F0" w14:textId="77777777" w:rsidR="00B510EB" w:rsidRDefault="00B510EB" w:rsidP="00B510EB">
      <w:pPr>
        <w:pStyle w:val="PL"/>
      </w:pPr>
      <w:r>
        <w:t xml:space="preserve">      parameters:</w:t>
      </w:r>
    </w:p>
    <w:p w14:paraId="21B6F64B" w14:textId="77777777" w:rsidR="00B510EB" w:rsidRDefault="00B510EB" w:rsidP="00B510EB">
      <w:pPr>
        <w:pStyle w:val="PL"/>
      </w:pPr>
      <w:r>
        <w:t xml:space="preserve">        - name: alarmAckState</w:t>
      </w:r>
    </w:p>
    <w:p w14:paraId="03136761" w14:textId="77777777" w:rsidR="00B510EB" w:rsidRDefault="00B510EB" w:rsidP="00B510EB">
      <w:pPr>
        <w:pStyle w:val="PL"/>
      </w:pPr>
      <w:r>
        <w:t xml:space="preserve">          in: query</w:t>
      </w:r>
    </w:p>
    <w:p w14:paraId="1A719655" w14:textId="77777777" w:rsidR="00B510EB" w:rsidRDefault="00B510EB" w:rsidP="00B510EB">
      <w:pPr>
        <w:pStyle w:val="PL"/>
      </w:pPr>
      <w:r>
        <w:t xml:space="preserve">          required: false</w:t>
      </w:r>
    </w:p>
    <w:p w14:paraId="12A10729" w14:textId="77777777" w:rsidR="00B510EB" w:rsidRDefault="00B510EB" w:rsidP="00B510EB">
      <w:pPr>
        <w:pStyle w:val="PL"/>
      </w:pPr>
      <w:r>
        <w:t xml:space="preserve">          schema:</w:t>
      </w:r>
    </w:p>
    <w:p w14:paraId="469C76ED" w14:textId="77777777" w:rsidR="00B510EB" w:rsidRDefault="00B510EB" w:rsidP="00B510EB">
      <w:pPr>
        <w:pStyle w:val="PL"/>
      </w:pPr>
      <w:r>
        <w:t xml:space="preserve">            $ref: '#/components/schemas/AlarmAckState'</w:t>
      </w:r>
    </w:p>
    <w:p w14:paraId="7B8B436D" w14:textId="77777777" w:rsidR="00B510EB" w:rsidRDefault="00B510EB" w:rsidP="00B510EB">
      <w:pPr>
        <w:pStyle w:val="PL"/>
      </w:pPr>
      <w:r>
        <w:t xml:space="preserve">        - name: baseObjectInstance</w:t>
      </w:r>
    </w:p>
    <w:p w14:paraId="28A6AAEE" w14:textId="77777777" w:rsidR="00B510EB" w:rsidRDefault="00B510EB" w:rsidP="00B510EB">
      <w:pPr>
        <w:pStyle w:val="PL"/>
      </w:pPr>
      <w:r>
        <w:t xml:space="preserve">          in: query</w:t>
      </w:r>
    </w:p>
    <w:p w14:paraId="1CF82988" w14:textId="77777777" w:rsidR="00B510EB" w:rsidRDefault="00B510EB" w:rsidP="00B510EB">
      <w:pPr>
        <w:pStyle w:val="PL"/>
      </w:pPr>
      <w:r>
        <w:t xml:space="preserve">          required: false</w:t>
      </w:r>
    </w:p>
    <w:p w14:paraId="775DFB4D" w14:textId="77777777" w:rsidR="00B510EB" w:rsidRDefault="00B510EB" w:rsidP="00B510EB">
      <w:pPr>
        <w:pStyle w:val="PL"/>
      </w:pPr>
      <w:r>
        <w:t xml:space="preserve">          schema:</w:t>
      </w:r>
    </w:p>
    <w:p w14:paraId="6B7EC250" w14:textId="77777777" w:rsidR="00B510EB" w:rsidRDefault="00B510EB" w:rsidP="00B510EB">
      <w:pPr>
        <w:pStyle w:val="PL"/>
      </w:pPr>
      <w:r>
        <w:t xml:space="preserve">            $ref: 'TS28623_ComDefs.yaml#/components/schemas/Dn'</w:t>
      </w:r>
    </w:p>
    <w:p w14:paraId="78F17550" w14:textId="77777777" w:rsidR="00B510EB" w:rsidRDefault="00B510EB" w:rsidP="00B510EB">
      <w:pPr>
        <w:pStyle w:val="PL"/>
      </w:pPr>
      <w:r>
        <w:t xml:space="preserve">        - name: filter</w:t>
      </w:r>
    </w:p>
    <w:p w14:paraId="622E80D0" w14:textId="77777777" w:rsidR="00B510EB" w:rsidRDefault="00B510EB" w:rsidP="00B510EB">
      <w:pPr>
        <w:pStyle w:val="PL"/>
      </w:pPr>
      <w:r>
        <w:t xml:space="preserve">          in: query</w:t>
      </w:r>
    </w:p>
    <w:p w14:paraId="2D10840E" w14:textId="77777777" w:rsidR="00B510EB" w:rsidRDefault="00B510EB" w:rsidP="00B510EB">
      <w:pPr>
        <w:pStyle w:val="PL"/>
      </w:pPr>
      <w:r>
        <w:t xml:space="preserve">          required: false</w:t>
      </w:r>
    </w:p>
    <w:p w14:paraId="6DA6D46A" w14:textId="77777777" w:rsidR="00B510EB" w:rsidRDefault="00B510EB" w:rsidP="00B510EB">
      <w:pPr>
        <w:pStyle w:val="PL"/>
      </w:pPr>
      <w:r>
        <w:t xml:space="preserve">          schema:</w:t>
      </w:r>
    </w:p>
    <w:p w14:paraId="342FE3B7" w14:textId="77777777" w:rsidR="00B510EB" w:rsidRDefault="00B510EB" w:rsidP="00B510EB">
      <w:pPr>
        <w:pStyle w:val="PL"/>
      </w:pPr>
      <w:r>
        <w:t xml:space="preserve">            $ref: 'TS28623_ComDefs.yaml#/components/schemas/Filter'</w:t>
      </w:r>
    </w:p>
    <w:p w14:paraId="2C3FAB0A" w14:textId="77777777" w:rsidR="00B510EB" w:rsidRDefault="00B510EB" w:rsidP="00B510EB">
      <w:pPr>
        <w:pStyle w:val="PL"/>
      </w:pPr>
      <w:r>
        <w:t xml:space="preserve">      responses:</w:t>
      </w:r>
    </w:p>
    <w:p w14:paraId="21916405" w14:textId="77777777" w:rsidR="00B510EB" w:rsidRDefault="00B510EB" w:rsidP="00B510EB">
      <w:pPr>
        <w:pStyle w:val="PL"/>
      </w:pPr>
      <w:r>
        <w:t xml:space="preserve">        '200':</w:t>
      </w:r>
    </w:p>
    <w:p w14:paraId="61B6CEEF" w14:textId="77777777" w:rsidR="00B510EB" w:rsidRDefault="00B510EB" w:rsidP="00B510EB">
      <w:pPr>
        <w:pStyle w:val="PL"/>
      </w:pPr>
      <w:r>
        <w:t xml:space="preserve">          description: &gt;-</w:t>
      </w:r>
    </w:p>
    <w:p w14:paraId="3D2D8CBA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177C969C" w14:textId="77777777" w:rsidR="00B510EB" w:rsidRDefault="00B510EB" w:rsidP="00B510EB">
      <w:pPr>
        <w:pStyle w:val="PL"/>
      </w:pPr>
      <w:r>
        <w:t xml:space="preserve">            Returns the alarms identified in the request. The alarmId is the key</w:t>
      </w:r>
    </w:p>
    <w:p w14:paraId="21AAACC0" w14:textId="77777777" w:rsidR="00B510EB" w:rsidRDefault="00B510EB" w:rsidP="00B510EB">
      <w:pPr>
        <w:pStyle w:val="PL"/>
      </w:pPr>
      <w:r>
        <w:t xml:space="preserve">            of the map.</w:t>
      </w:r>
    </w:p>
    <w:p w14:paraId="2BB1FF91" w14:textId="77777777" w:rsidR="00B510EB" w:rsidRDefault="00B510EB" w:rsidP="00B510EB">
      <w:pPr>
        <w:pStyle w:val="PL"/>
      </w:pPr>
      <w:r>
        <w:t xml:space="preserve">          content:</w:t>
      </w:r>
    </w:p>
    <w:p w14:paraId="66A631E5" w14:textId="77777777" w:rsidR="00B510EB" w:rsidRDefault="00B510EB" w:rsidP="00B510EB">
      <w:pPr>
        <w:pStyle w:val="PL"/>
      </w:pPr>
      <w:r>
        <w:t xml:space="preserve">            application/json:</w:t>
      </w:r>
    </w:p>
    <w:p w14:paraId="10D4FE54" w14:textId="77777777" w:rsidR="00B510EB" w:rsidRDefault="00B510EB" w:rsidP="00B510EB">
      <w:pPr>
        <w:pStyle w:val="PL"/>
      </w:pPr>
      <w:r>
        <w:t xml:space="preserve">              schema:</w:t>
      </w:r>
    </w:p>
    <w:p w14:paraId="562D91B7" w14:textId="77777777" w:rsidR="00B510EB" w:rsidRDefault="00B510EB" w:rsidP="00B510EB">
      <w:pPr>
        <w:pStyle w:val="PL"/>
      </w:pPr>
      <w:r>
        <w:t xml:space="preserve">                type: object</w:t>
      </w:r>
    </w:p>
    <w:p w14:paraId="2D3BF1F9" w14:textId="77777777" w:rsidR="00B510EB" w:rsidRDefault="00B510EB" w:rsidP="00B510EB">
      <w:pPr>
        <w:pStyle w:val="PL"/>
      </w:pPr>
      <w:r>
        <w:t xml:space="preserve">                additionalProperties:</w:t>
      </w:r>
    </w:p>
    <w:p w14:paraId="6FBEA4C9" w14:textId="77777777" w:rsidR="00B510EB" w:rsidRDefault="00B510EB" w:rsidP="00B510EB">
      <w:pPr>
        <w:pStyle w:val="PL"/>
      </w:pPr>
      <w:r>
        <w:t xml:space="preserve">                  type: object</w:t>
      </w:r>
    </w:p>
    <w:p w14:paraId="7FC4B039" w14:textId="77777777" w:rsidR="00B510EB" w:rsidRDefault="00B510EB" w:rsidP="00B510EB">
      <w:pPr>
        <w:pStyle w:val="PL"/>
      </w:pPr>
      <w:r>
        <w:t xml:space="preserve">                  allOf:</w:t>
      </w:r>
    </w:p>
    <w:p w14:paraId="37A968A1" w14:textId="77777777" w:rsidR="00B510EB" w:rsidRDefault="00B510EB" w:rsidP="00B510EB">
      <w:pPr>
        <w:pStyle w:val="PL"/>
      </w:pPr>
      <w:r>
        <w:t xml:space="preserve">                      - type: object</w:t>
      </w:r>
    </w:p>
    <w:p w14:paraId="791FADF2" w14:textId="77777777" w:rsidR="00B510EB" w:rsidRDefault="00B510EB" w:rsidP="00B510EB">
      <w:pPr>
        <w:pStyle w:val="PL"/>
      </w:pPr>
      <w:r>
        <w:t xml:space="preserve">                        properties:</w:t>
      </w:r>
    </w:p>
    <w:p w14:paraId="4F61055D" w14:textId="77777777" w:rsidR="00B510EB" w:rsidRDefault="00B510EB" w:rsidP="00B510EB">
      <w:pPr>
        <w:pStyle w:val="PL"/>
      </w:pPr>
      <w:r>
        <w:t xml:space="preserve">                          lastNotificationHeader:</w:t>
      </w:r>
    </w:p>
    <w:p w14:paraId="5817A2B7" w14:textId="77777777" w:rsidR="00B510EB" w:rsidRDefault="00B510EB" w:rsidP="00B510EB">
      <w:pPr>
        <w:pStyle w:val="PL"/>
      </w:pPr>
      <w:r>
        <w:t xml:space="preserve">                            $ref: 'TS28623_ComDefs.yaml#/components/schemas/NotificationHeader'</w:t>
      </w:r>
    </w:p>
    <w:p w14:paraId="1DCA2FD5" w14:textId="77777777" w:rsidR="00B510EB" w:rsidRDefault="00B510EB" w:rsidP="00B510EB">
      <w:pPr>
        <w:pStyle w:val="PL"/>
      </w:pPr>
      <w:r>
        <w:t xml:space="preserve">                      - $ref: '#/components/schemas/AlarmRecord'</w:t>
      </w:r>
    </w:p>
    <w:p w14:paraId="7099C0B0" w14:textId="77777777" w:rsidR="00B510EB" w:rsidRDefault="00B510EB" w:rsidP="00B510EB">
      <w:pPr>
        <w:pStyle w:val="PL"/>
      </w:pPr>
      <w:r>
        <w:t xml:space="preserve">                      - type: object</w:t>
      </w:r>
    </w:p>
    <w:p w14:paraId="5582169F" w14:textId="77777777" w:rsidR="00B510EB" w:rsidRDefault="00B510EB" w:rsidP="00B510EB">
      <w:pPr>
        <w:pStyle w:val="PL"/>
      </w:pPr>
      <w:r>
        <w:t xml:space="preserve">                        properties:</w:t>
      </w:r>
    </w:p>
    <w:p w14:paraId="7AAAC72C" w14:textId="77777777" w:rsidR="00B510EB" w:rsidRDefault="00B510EB" w:rsidP="00B510EB">
      <w:pPr>
        <w:pStyle w:val="PL"/>
      </w:pPr>
      <w:r>
        <w:t xml:space="preserve">                          comments:</w:t>
      </w:r>
    </w:p>
    <w:p w14:paraId="04A7D507" w14:textId="77777777" w:rsidR="00B510EB" w:rsidRDefault="00B510EB" w:rsidP="00B510EB">
      <w:pPr>
        <w:pStyle w:val="PL"/>
      </w:pPr>
      <w:r>
        <w:t xml:space="preserve">                            $ref: '#/components/schemas/Comments'</w:t>
      </w:r>
    </w:p>
    <w:p w14:paraId="35A432B4" w14:textId="77777777" w:rsidR="00B510EB" w:rsidRDefault="00B510EB" w:rsidP="00B510EB">
      <w:pPr>
        <w:pStyle w:val="PL"/>
      </w:pPr>
      <w:r>
        <w:t xml:space="preserve">        default:</w:t>
      </w:r>
    </w:p>
    <w:p w14:paraId="7739EFF7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04B7C900" w14:textId="77777777" w:rsidR="00B510EB" w:rsidRDefault="00B510EB" w:rsidP="00B510EB">
      <w:pPr>
        <w:pStyle w:val="PL"/>
      </w:pPr>
      <w:r>
        <w:t xml:space="preserve">          content:</w:t>
      </w:r>
    </w:p>
    <w:p w14:paraId="19A6B8A1" w14:textId="77777777" w:rsidR="00B510EB" w:rsidRDefault="00B510EB" w:rsidP="00B510EB">
      <w:pPr>
        <w:pStyle w:val="PL"/>
      </w:pPr>
      <w:r>
        <w:t xml:space="preserve">            application/json:</w:t>
      </w:r>
    </w:p>
    <w:p w14:paraId="2C05B1BC" w14:textId="77777777" w:rsidR="00B510EB" w:rsidRDefault="00B510EB" w:rsidP="00B510EB">
      <w:pPr>
        <w:pStyle w:val="PL"/>
      </w:pPr>
      <w:r>
        <w:t xml:space="preserve">              schema:</w:t>
      </w:r>
    </w:p>
    <w:p w14:paraId="71804A7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1B4C663" w14:textId="77777777" w:rsidR="00B510EB" w:rsidRDefault="00B510EB" w:rsidP="00B510EB">
      <w:pPr>
        <w:pStyle w:val="PL"/>
      </w:pPr>
      <w:r>
        <w:t xml:space="preserve">    patch:</w:t>
      </w:r>
    </w:p>
    <w:p w14:paraId="6F2BAF2F" w14:textId="77777777" w:rsidR="00B510EB" w:rsidRDefault="00B510EB" w:rsidP="00B510EB">
      <w:pPr>
        <w:pStyle w:val="PL"/>
      </w:pPr>
      <w:r>
        <w:t xml:space="preserve">      summary: 'Clear, acknowledge or unacknowledge multiple alarms'</w:t>
      </w:r>
    </w:p>
    <w:p w14:paraId="79EC9B80" w14:textId="77777777" w:rsidR="00B510EB" w:rsidRDefault="00B510EB" w:rsidP="00B510EB">
      <w:pPr>
        <w:pStyle w:val="PL"/>
      </w:pPr>
      <w:r>
        <w:t xml:space="preserve">      description: &gt;-</w:t>
      </w:r>
    </w:p>
    <w:p w14:paraId="05168067" w14:textId="77777777" w:rsidR="00B510EB" w:rsidRDefault="00B510EB" w:rsidP="00B510EB">
      <w:pPr>
        <w:pStyle w:val="PL"/>
      </w:pPr>
      <w:r>
        <w:t xml:space="preserve">        Clears, acknowledges or unacknowledges multiple alarms using patch. Depending</w:t>
      </w:r>
    </w:p>
    <w:p w14:paraId="4B48AF7B" w14:textId="77777777" w:rsidR="00B510EB" w:rsidRDefault="00B510EB" w:rsidP="00B510EB">
      <w:pPr>
        <w:pStyle w:val="PL"/>
      </w:pPr>
      <w:r>
        <w:t xml:space="preserve">        on which action is to be performed, different merge patch documents need</w:t>
      </w:r>
    </w:p>
    <w:p w14:paraId="3E80E723" w14:textId="77777777" w:rsidR="00B510EB" w:rsidRDefault="00B510EB" w:rsidP="00B510EB">
      <w:pPr>
        <w:pStyle w:val="PL"/>
      </w:pPr>
      <w:r>
        <w:t xml:space="preserve">        to be used.</w:t>
      </w:r>
    </w:p>
    <w:p w14:paraId="7230014E" w14:textId="77777777" w:rsidR="00B510EB" w:rsidRDefault="00B510EB" w:rsidP="00B510EB">
      <w:pPr>
        <w:pStyle w:val="PL"/>
      </w:pPr>
      <w:r>
        <w:t xml:space="preserve">      requestBody:</w:t>
      </w:r>
    </w:p>
    <w:p w14:paraId="36AEF423" w14:textId="77777777" w:rsidR="00B510EB" w:rsidRDefault="00B510EB" w:rsidP="00B510EB">
      <w:pPr>
        <w:pStyle w:val="PL"/>
      </w:pPr>
      <w:r>
        <w:t xml:space="preserve">        description: &gt;-</w:t>
      </w:r>
    </w:p>
    <w:p w14:paraId="70D8C4A5" w14:textId="77777777" w:rsidR="00B510EB" w:rsidRDefault="00B510EB" w:rsidP="00B510EB">
      <w:pPr>
        <w:pStyle w:val="PL"/>
      </w:pPr>
      <w:r>
        <w:t xml:space="preserve">          Patch documents for acknowledging and unacknowledging, or clearing multiple</w:t>
      </w:r>
    </w:p>
    <w:p w14:paraId="46FCD74A" w14:textId="77777777" w:rsidR="00B510EB" w:rsidRDefault="00B510EB" w:rsidP="00B510EB">
      <w:pPr>
        <w:pStyle w:val="PL"/>
      </w:pPr>
      <w:r>
        <w:t xml:space="preserve">          alarms. The keys in the map are the alarmIds to be patched.</w:t>
      </w:r>
    </w:p>
    <w:p w14:paraId="6CDC1AB5" w14:textId="77777777" w:rsidR="00B510EB" w:rsidRDefault="00B510EB" w:rsidP="00B510EB">
      <w:pPr>
        <w:pStyle w:val="PL"/>
      </w:pPr>
      <w:r>
        <w:t xml:space="preserve">        content:</w:t>
      </w:r>
    </w:p>
    <w:p w14:paraId="52F97003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464B1069" w14:textId="77777777" w:rsidR="00B510EB" w:rsidRDefault="00B510EB" w:rsidP="00B510EB">
      <w:pPr>
        <w:pStyle w:val="PL"/>
      </w:pPr>
      <w:r>
        <w:t xml:space="preserve">            schema:</w:t>
      </w:r>
    </w:p>
    <w:p w14:paraId="48C16682" w14:textId="77777777" w:rsidR="00B510EB" w:rsidRDefault="00B510EB" w:rsidP="00B510EB">
      <w:pPr>
        <w:pStyle w:val="PL"/>
      </w:pPr>
      <w:r>
        <w:t xml:space="preserve">              oneOf:</w:t>
      </w:r>
    </w:p>
    <w:p w14:paraId="3E866550" w14:textId="77777777" w:rsidR="00B510EB" w:rsidRDefault="00B510EB" w:rsidP="00B510EB">
      <w:pPr>
        <w:pStyle w:val="PL"/>
      </w:pPr>
      <w:r>
        <w:t xml:space="preserve">                - type: object</w:t>
      </w:r>
    </w:p>
    <w:p w14:paraId="44E990F8" w14:textId="77777777" w:rsidR="00B510EB" w:rsidRDefault="00B510EB" w:rsidP="00B510EB">
      <w:pPr>
        <w:pStyle w:val="PL"/>
      </w:pPr>
      <w:r>
        <w:t xml:space="preserve">                  additionalProperties:</w:t>
      </w:r>
    </w:p>
    <w:p w14:paraId="4F6B4AF1" w14:textId="77777777" w:rsidR="00B510EB" w:rsidRDefault="00B510EB" w:rsidP="00B510EB">
      <w:pPr>
        <w:pStyle w:val="PL"/>
      </w:pPr>
      <w:r>
        <w:t xml:space="preserve">                    $ref: '#/components/schemas/MergePatchAcknowledgeAlarm'</w:t>
      </w:r>
    </w:p>
    <w:p w14:paraId="6226D903" w14:textId="77777777" w:rsidR="00B510EB" w:rsidRDefault="00B510EB" w:rsidP="00B510EB">
      <w:pPr>
        <w:pStyle w:val="PL"/>
      </w:pPr>
      <w:r>
        <w:t xml:space="preserve">                - type: object</w:t>
      </w:r>
    </w:p>
    <w:p w14:paraId="076043A6" w14:textId="77777777" w:rsidR="00B510EB" w:rsidRDefault="00B510EB" w:rsidP="00B510EB">
      <w:pPr>
        <w:pStyle w:val="PL"/>
      </w:pPr>
      <w:r>
        <w:t xml:space="preserve">                  additionalProperties:</w:t>
      </w:r>
    </w:p>
    <w:p w14:paraId="130FFEF0" w14:textId="77777777" w:rsidR="00B510EB" w:rsidRDefault="00B510EB" w:rsidP="00B510EB">
      <w:pPr>
        <w:pStyle w:val="PL"/>
      </w:pPr>
      <w:r>
        <w:t xml:space="preserve">                    $ref: '#/components/schemas/MergePatchClearAlarm'</w:t>
      </w:r>
    </w:p>
    <w:p w14:paraId="67B4098A" w14:textId="77777777" w:rsidR="00B510EB" w:rsidRDefault="00B510EB" w:rsidP="00B510EB">
      <w:pPr>
        <w:pStyle w:val="PL"/>
      </w:pPr>
      <w:r>
        <w:t xml:space="preserve">      responses:</w:t>
      </w:r>
    </w:p>
    <w:p w14:paraId="00DED07F" w14:textId="77777777" w:rsidR="00B510EB" w:rsidRDefault="00B510EB" w:rsidP="00B510EB">
      <w:pPr>
        <w:pStyle w:val="PL"/>
      </w:pPr>
      <w:r>
        <w:t xml:space="preserve">        '204':</w:t>
      </w:r>
    </w:p>
    <w:p w14:paraId="7EF1580C" w14:textId="77777777" w:rsidR="00B510EB" w:rsidRDefault="00B510EB" w:rsidP="00B510EB">
      <w:pPr>
        <w:pStyle w:val="PL"/>
      </w:pPr>
      <w:r>
        <w:t xml:space="preserve">          description: &gt;-</w:t>
      </w:r>
    </w:p>
    <w:p w14:paraId="0BCBC23E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22E78989" w14:textId="77777777" w:rsidR="00B510EB" w:rsidRDefault="00B510EB" w:rsidP="00B510EB">
      <w:pPr>
        <w:pStyle w:val="PL"/>
      </w:pPr>
      <w:r>
        <w:t xml:space="preserve">            The response message body is empty.</w:t>
      </w:r>
    </w:p>
    <w:p w14:paraId="27940B69" w14:textId="77777777" w:rsidR="00B510EB" w:rsidRDefault="00B510EB" w:rsidP="00B510EB">
      <w:pPr>
        <w:pStyle w:val="PL"/>
      </w:pPr>
      <w:r>
        <w:t xml:space="preserve">        default:</w:t>
      </w:r>
    </w:p>
    <w:p w14:paraId="75868F49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4633E30C" w14:textId="77777777" w:rsidR="00B510EB" w:rsidRDefault="00B510EB" w:rsidP="00B510EB">
      <w:pPr>
        <w:pStyle w:val="PL"/>
      </w:pPr>
      <w:r>
        <w:t xml:space="preserve">          content:</w:t>
      </w:r>
    </w:p>
    <w:p w14:paraId="4F9A2331" w14:textId="77777777" w:rsidR="00B510EB" w:rsidRDefault="00B510EB" w:rsidP="00B510EB">
      <w:pPr>
        <w:pStyle w:val="PL"/>
      </w:pPr>
      <w:r>
        <w:lastRenderedPageBreak/>
        <w:t xml:space="preserve">            application/json:</w:t>
      </w:r>
    </w:p>
    <w:p w14:paraId="6744F4DA" w14:textId="77777777" w:rsidR="00B510EB" w:rsidRDefault="00B510EB" w:rsidP="00B510EB">
      <w:pPr>
        <w:pStyle w:val="PL"/>
      </w:pPr>
      <w:r>
        <w:t xml:space="preserve">              schema:</w:t>
      </w:r>
    </w:p>
    <w:p w14:paraId="5B72382B" w14:textId="77777777" w:rsidR="00B510EB" w:rsidRDefault="00B510EB" w:rsidP="00B510EB">
      <w:pPr>
        <w:pStyle w:val="PL"/>
      </w:pPr>
      <w:r>
        <w:t xml:space="preserve">                type: array</w:t>
      </w:r>
    </w:p>
    <w:p w14:paraId="47E1B5D1" w14:textId="77777777" w:rsidR="00B510EB" w:rsidRDefault="00B510EB" w:rsidP="00B510EB">
      <w:pPr>
        <w:pStyle w:val="PL"/>
      </w:pPr>
      <w:r>
        <w:t xml:space="preserve">                items:</w:t>
      </w:r>
    </w:p>
    <w:p w14:paraId="3908F7DB" w14:textId="77777777" w:rsidR="00B510EB" w:rsidRDefault="00B510EB" w:rsidP="00B510EB">
      <w:pPr>
        <w:pStyle w:val="PL"/>
      </w:pPr>
      <w:r>
        <w:t xml:space="preserve">                  $ref: '#/components/schemas/FailedAlarm'</w:t>
      </w:r>
    </w:p>
    <w:p w14:paraId="281959BD" w14:textId="77777777" w:rsidR="00B510EB" w:rsidRDefault="00B510EB" w:rsidP="00B510EB">
      <w:pPr>
        <w:pStyle w:val="PL"/>
      </w:pPr>
      <w:r>
        <w:t xml:space="preserve">  /alarms/alarmCount:</w:t>
      </w:r>
    </w:p>
    <w:p w14:paraId="6F945E94" w14:textId="77777777" w:rsidR="00B510EB" w:rsidRDefault="00B510EB" w:rsidP="00B510EB">
      <w:pPr>
        <w:pStyle w:val="PL"/>
      </w:pPr>
      <w:r>
        <w:t xml:space="preserve">    get:</w:t>
      </w:r>
    </w:p>
    <w:p w14:paraId="29FD5970" w14:textId="77777777" w:rsidR="00B510EB" w:rsidRDefault="00B510EB" w:rsidP="00B510EB">
      <w:pPr>
        <w:pStyle w:val="PL"/>
      </w:pPr>
      <w:r>
        <w:t xml:space="preserve">      summary: Get the alarm count per perceived severity</w:t>
      </w:r>
    </w:p>
    <w:p w14:paraId="775CF952" w14:textId="77777777" w:rsidR="00B510EB" w:rsidRDefault="00B510EB" w:rsidP="00B510EB">
      <w:pPr>
        <w:pStyle w:val="PL"/>
      </w:pPr>
      <w:r>
        <w:t xml:space="preserve">      parameters:</w:t>
      </w:r>
    </w:p>
    <w:p w14:paraId="44D5C49C" w14:textId="77777777" w:rsidR="00B510EB" w:rsidRDefault="00B510EB" w:rsidP="00B510EB">
      <w:pPr>
        <w:pStyle w:val="PL"/>
      </w:pPr>
      <w:r>
        <w:t xml:space="preserve">        - name: alarmAckState</w:t>
      </w:r>
    </w:p>
    <w:p w14:paraId="57E47E65" w14:textId="77777777" w:rsidR="00B510EB" w:rsidRDefault="00B510EB" w:rsidP="00B510EB">
      <w:pPr>
        <w:pStyle w:val="PL"/>
      </w:pPr>
      <w:r>
        <w:t xml:space="preserve">          in: query</w:t>
      </w:r>
    </w:p>
    <w:p w14:paraId="73D1CDD7" w14:textId="77777777" w:rsidR="00B510EB" w:rsidRDefault="00B510EB" w:rsidP="00B510EB">
      <w:pPr>
        <w:pStyle w:val="PL"/>
      </w:pPr>
      <w:r>
        <w:t xml:space="preserve">          required: false</w:t>
      </w:r>
    </w:p>
    <w:p w14:paraId="52D2B98D" w14:textId="77777777" w:rsidR="00B510EB" w:rsidRDefault="00B510EB" w:rsidP="00B510EB">
      <w:pPr>
        <w:pStyle w:val="PL"/>
      </w:pPr>
      <w:r>
        <w:t xml:space="preserve">          schema:</w:t>
      </w:r>
    </w:p>
    <w:p w14:paraId="79252738" w14:textId="77777777" w:rsidR="00B510EB" w:rsidRDefault="00B510EB" w:rsidP="00B510EB">
      <w:pPr>
        <w:pStyle w:val="PL"/>
      </w:pPr>
      <w:r>
        <w:t xml:space="preserve">            $ref: '#/components/schemas/AlarmAckState'</w:t>
      </w:r>
    </w:p>
    <w:p w14:paraId="215E76BF" w14:textId="77777777" w:rsidR="00B510EB" w:rsidRDefault="00B510EB" w:rsidP="00B510EB">
      <w:pPr>
        <w:pStyle w:val="PL"/>
      </w:pPr>
      <w:r>
        <w:t xml:space="preserve">        - name: filter</w:t>
      </w:r>
    </w:p>
    <w:p w14:paraId="3FFE4A57" w14:textId="77777777" w:rsidR="00B510EB" w:rsidRDefault="00B510EB" w:rsidP="00B510EB">
      <w:pPr>
        <w:pStyle w:val="PL"/>
      </w:pPr>
      <w:r>
        <w:t xml:space="preserve">          in: query</w:t>
      </w:r>
    </w:p>
    <w:p w14:paraId="1976B3FD" w14:textId="77777777" w:rsidR="00B510EB" w:rsidRDefault="00B510EB" w:rsidP="00B510EB">
      <w:pPr>
        <w:pStyle w:val="PL"/>
      </w:pPr>
      <w:r>
        <w:t xml:space="preserve">          required: false</w:t>
      </w:r>
    </w:p>
    <w:p w14:paraId="79E3B637" w14:textId="77777777" w:rsidR="00B510EB" w:rsidRDefault="00B510EB" w:rsidP="00B510EB">
      <w:pPr>
        <w:pStyle w:val="PL"/>
      </w:pPr>
      <w:r>
        <w:t xml:space="preserve">          schema:</w:t>
      </w:r>
    </w:p>
    <w:p w14:paraId="2FD25CDC" w14:textId="77777777" w:rsidR="00B510EB" w:rsidRDefault="00B510EB" w:rsidP="00B510EB">
      <w:pPr>
        <w:pStyle w:val="PL"/>
      </w:pPr>
      <w:r>
        <w:t xml:space="preserve">            type: string</w:t>
      </w:r>
    </w:p>
    <w:p w14:paraId="34412795" w14:textId="77777777" w:rsidR="00B510EB" w:rsidRDefault="00B510EB" w:rsidP="00B510EB">
      <w:pPr>
        <w:pStyle w:val="PL"/>
      </w:pPr>
      <w:r>
        <w:t xml:space="preserve">      responses:</w:t>
      </w:r>
    </w:p>
    <w:p w14:paraId="429859CB" w14:textId="77777777" w:rsidR="00B510EB" w:rsidRDefault="00B510EB" w:rsidP="00B510EB">
      <w:pPr>
        <w:pStyle w:val="PL"/>
      </w:pPr>
      <w:r>
        <w:t xml:space="preserve">        '200':</w:t>
      </w:r>
    </w:p>
    <w:p w14:paraId="69B99257" w14:textId="77777777" w:rsidR="00B510EB" w:rsidRDefault="00B510EB" w:rsidP="00B510EB">
      <w:pPr>
        <w:pStyle w:val="PL"/>
      </w:pPr>
      <w:r>
        <w:t xml:space="preserve">          description: &gt;-</w:t>
      </w:r>
    </w:p>
    <w:p w14:paraId="0F300C65" w14:textId="77777777" w:rsidR="00B510EB" w:rsidRDefault="00B510EB" w:rsidP="00B510EB">
      <w:pPr>
        <w:pStyle w:val="PL"/>
      </w:pPr>
      <w:r>
        <w:t xml:space="preserve">            Success case ("200 OK").</w:t>
      </w:r>
    </w:p>
    <w:p w14:paraId="41582AAD" w14:textId="77777777" w:rsidR="00B510EB" w:rsidRDefault="00B510EB" w:rsidP="00B510EB">
      <w:pPr>
        <w:pStyle w:val="PL"/>
      </w:pPr>
      <w:r>
        <w:t xml:space="preserve">            The alarm count per perceived severity is returned.</w:t>
      </w:r>
    </w:p>
    <w:p w14:paraId="6E69FA39" w14:textId="77777777" w:rsidR="00B510EB" w:rsidRDefault="00B510EB" w:rsidP="00B510EB">
      <w:pPr>
        <w:pStyle w:val="PL"/>
      </w:pPr>
      <w:r>
        <w:t xml:space="preserve">          content:</w:t>
      </w:r>
    </w:p>
    <w:p w14:paraId="72B15291" w14:textId="77777777" w:rsidR="00B510EB" w:rsidRDefault="00B510EB" w:rsidP="00B510EB">
      <w:pPr>
        <w:pStyle w:val="PL"/>
      </w:pPr>
      <w:r>
        <w:t xml:space="preserve">            application/json:</w:t>
      </w:r>
    </w:p>
    <w:p w14:paraId="17B97A3E" w14:textId="77777777" w:rsidR="00B510EB" w:rsidRDefault="00B510EB" w:rsidP="00B510EB">
      <w:pPr>
        <w:pStyle w:val="PL"/>
      </w:pPr>
      <w:r>
        <w:t xml:space="preserve">              schema:</w:t>
      </w:r>
    </w:p>
    <w:p w14:paraId="41934FD9" w14:textId="77777777" w:rsidR="00B510EB" w:rsidRDefault="00B510EB" w:rsidP="00B510EB">
      <w:pPr>
        <w:pStyle w:val="PL"/>
      </w:pPr>
      <w:r>
        <w:t xml:space="preserve">                $ref: '#/components/schemas/AlarmCount'</w:t>
      </w:r>
    </w:p>
    <w:p w14:paraId="4B6B21EE" w14:textId="77777777" w:rsidR="00B510EB" w:rsidRDefault="00B510EB" w:rsidP="00B510EB">
      <w:pPr>
        <w:pStyle w:val="PL"/>
      </w:pPr>
      <w:r>
        <w:t xml:space="preserve">        default:</w:t>
      </w:r>
    </w:p>
    <w:p w14:paraId="68018917" w14:textId="77777777" w:rsidR="00B510EB" w:rsidRDefault="00B510EB" w:rsidP="00B510EB">
      <w:pPr>
        <w:pStyle w:val="PL"/>
      </w:pPr>
      <w:r>
        <w:t xml:space="preserve">          description: Response in case of error. The error case needs rework.</w:t>
      </w:r>
    </w:p>
    <w:p w14:paraId="1DF52B32" w14:textId="77777777" w:rsidR="00B510EB" w:rsidRDefault="00B510EB" w:rsidP="00B510EB">
      <w:pPr>
        <w:pStyle w:val="PL"/>
      </w:pPr>
      <w:r>
        <w:t xml:space="preserve">          content:</w:t>
      </w:r>
    </w:p>
    <w:p w14:paraId="6186EFF5" w14:textId="77777777" w:rsidR="00B510EB" w:rsidRDefault="00B510EB" w:rsidP="00B510EB">
      <w:pPr>
        <w:pStyle w:val="PL"/>
      </w:pPr>
      <w:r>
        <w:t xml:space="preserve">            application/json:</w:t>
      </w:r>
    </w:p>
    <w:p w14:paraId="10B07F32" w14:textId="77777777" w:rsidR="00B510EB" w:rsidRDefault="00B510EB" w:rsidP="00B510EB">
      <w:pPr>
        <w:pStyle w:val="PL"/>
      </w:pPr>
      <w:r>
        <w:t xml:space="preserve">              schema:</w:t>
      </w:r>
    </w:p>
    <w:p w14:paraId="5E0C57EF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1A966390" w14:textId="77777777" w:rsidR="00B510EB" w:rsidRDefault="00B510EB" w:rsidP="00B510EB">
      <w:pPr>
        <w:pStyle w:val="PL"/>
      </w:pPr>
      <w:r>
        <w:t xml:space="preserve">  /alarms/{alarmId}:</w:t>
      </w:r>
    </w:p>
    <w:p w14:paraId="167648D5" w14:textId="77777777" w:rsidR="00B510EB" w:rsidRDefault="00B510EB" w:rsidP="00B510EB">
      <w:pPr>
        <w:pStyle w:val="PL"/>
      </w:pPr>
      <w:r>
        <w:t xml:space="preserve">    patch:</w:t>
      </w:r>
    </w:p>
    <w:p w14:paraId="52D4CBB9" w14:textId="77777777" w:rsidR="00B510EB" w:rsidRDefault="00B510EB" w:rsidP="00B510EB">
      <w:pPr>
        <w:pStyle w:val="PL"/>
      </w:pPr>
      <w:r>
        <w:t xml:space="preserve">      summary: 'Clear, acknowledge or unacknowledge a single alarm'</w:t>
      </w:r>
    </w:p>
    <w:p w14:paraId="489868D3" w14:textId="77777777" w:rsidR="00B510EB" w:rsidRDefault="00B510EB" w:rsidP="00B510EB">
      <w:pPr>
        <w:pStyle w:val="PL"/>
      </w:pPr>
      <w:r>
        <w:t xml:space="preserve">      description: &gt;-</w:t>
      </w:r>
    </w:p>
    <w:p w14:paraId="19FA40B8" w14:textId="77777777" w:rsidR="00B510EB" w:rsidRDefault="00B510EB" w:rsidP="00B510EB">
      <w:pPr>
        <w:pStyle w:val="PL"/>
      </w:pPr>
      <w:r>
        <w:t xml:space="preserve">        Clears, acknowledges or un</w:t>
      </w:r>
      <w:ins w:id="19" w:author="Author">
        <w:r>
          <w:t>a</w:t>
        </w:r>
      </w:ins>
      <w:r>
        <w:t>cknowldeges a single alarm by patching the alarm</w:t>
      </w:r>
    </w:p>
    <w:p w14:paraId="3091930F" w14:textId="77777777" w:rsidR="00B510EB" w:rsidRDefault="00B510EB" w:rsidP="00B510EB">
      <w:pPr>
        <w:pStyle w:val="PL"/>
      </w:pPr>
      <w:r>
        <w:t xml:space="preserve">        information. A conditional acknowledge request based on the perceived</w:t>
      </w:r>
    </w:p>
    <w:p w14:paraId="5BC37379" w14:textId="77777777" w:rsidR="00B510EB" w:rsidRDefault="00B510EB" w:rsidP="00B510EB">
      <w:pPr>
        <w:pStyle w:val="PL"/>
      </w:pPr>
      <w:r>
        <w:t xml:space="preserve">        severity is not supported.</w:t>
      </w:r>
    </w:p>
    <w:p w14:paraId="7431DEAB" w14:textId="77777777" w:rsidR="00B510EB" w:rsidRDefault="00B510EB" w:rsidP="00B510EB">
      <w:pPr>
        <w:pStyle w:val="PL"/>
      </w:pPr>
      <w:r>
        <w:t xml:space="preserve">      parameters:</w:t>
      </w:r>
    </w:p>
    <w:p w14:paraId="38382DAC" w14:textId="77777777" w:rsidR="00B510EB" w:rsidRDefault="00B510EB" w:rsidP="00B510EB">
      <w:pPr>
        <w:pStyle w:val="PL"/>
      </w:pPr>
      <w:r>
        <w:t xml:space="preserve">        - name: alarmId</w:t>
      </w:r>
    </w:p>
    <w:p w14:paraId="5E3CFA85" w14:textId="77777777" w:rsidR="00B510EB" w:rsidRDefault="00B510EB" w:rsidP="00B510EB">
      <w:pPr>
        <w:pStyle w:val="PL"/>
      </w:pPr>
      <w:r>
        <w:t xml:space="preserve">          in: path</w:t>
      </w:r>
    </w:p>
    <w:p w14:paraId="6463B4C1" w14:textId="77777777" w:rsidR="00B510EB" w:rsidRDefault="00B510EB" w:rsidP="00B510EB">
      <w:pPr>
        <w:pStyle w:val="PL"/>
      </w:pPr>
      <w:r>
        <w:t xml:space="preserve">          description: Identifies the alarm to be patched.</w:t>
      </w:r>
    </w:p>
    <w:p w14:paraId="601A344A" w14:textId="77777777" w:rsidR="00B510EB" w:rsidRDefault="00B510EB" w:rsidP="00B510EB">
      <w:pPr>
        <w:pStyle w:val="PL"/>
      </w:pPr>
      <w:r>
        <w:t xml:space="preserve">          required: true</w:t>
      </w:r>
    </w:p>
    <w:p w14:paraId="6854F577" w14:textId="77777777" w:rsidR="00B510EB" w:rsidRDefault="00B510EB" w:rsidP="00B510EB">
      <w:pPr>
        <w:pStyle w:val="PL"/>
      </w:pPr>
      <w:r>
        <w:t xml:space="preserve">          schema:</w:t>
      </w:r>
    </w:p>
    <w:p w14:paraId="1E59B65E" w14:textId="77777777" w:rsidR="00B510EB" w:rsidRDefault="00B510EB" w:rsidP="00B510EB">
      <w:pPr>
        <w:pStyle w:val="PL"/>
      </w:pPr>
      <w:r>
        <w:t xml:space="preserve">            type: string</w:t>
      </w:r>
    </w:p>
    <w:p w14:paraId="72B5E958" w14:textId="77777777" w:rsidR="00B510EB" w:rsidRDefault="00B510EB" w:rsidP="00B510EB">
      <w:pPr>
        <w:pStyle w:val="PL"/>
      </w:pPr>
      <w:r>
        <w:t xml:space="preserve">      requestBody:</w:t>
      </w:r>
    </w:p>
    <w:p w14:paraId="47C5D3D2" w14:textId="77777777" w:rsidR="00B510EB" w:rsidRDefault="00B510EB" w:rsidP="00B510EB">
      <w:pPr>
        <w:pStyle w:val="PL"/>
      </w:pPr>
      <w:r>
        <w:t xml:space="preserve">        required: true</w:t>
      </w:r>
    </w:p>
    <w:p w14:paraId="0B5C0D10" w14:textId="77777777" w:rsidR="00B510EB" w:rsidRDefault="00B510EB" w:rsidP="00B510EB">
      <w:pPr>
        <w:pStyle w:val="PL"/>
      </w:pPr>
      <w:r>
        <w:t xml:space="preserve">        content:</w:t>
      </w:r>
    </w:p>
    <w:p w14:paraId="656DD642" w14:textId="77777777" w:rsidR="00B510EB" w:rsidRDefault="00B510EB" w:rsidP="00B510EB">
      <w:pPr>
        <w:pStyle w:val="PL"/>
      </w:pPr>
      <w:r>
        <w:t xml:space="preserve">          application/merge-patch+json:</w:t>
      </w:r>
    </w:p>
    <w:p w14:paraId="41C18BB3" w14:textId="77777777" w:rsidR="00B510EB" w:rsidRDefault="00B510EB" w:rsidP="00B510EB">
      <w:pPr>
        <w:pStyle w:val="PL"/>
      </w:pPr>
      <w:r>
        <w:t xml:space="preserve">            schema:</w:t>
      </w:r>
    </w:p>
    <w:p w14:paraId="3919372E" w14:textId="77777777" w:rsidR="00B510EB" w:rsidRDefault="00B510EB" w:rsidP="00B510EB">
      <w:pPr>
        <w:pStyle w:val="PL"/>
      </w:pPr>
      <w:r>
        <w:t xml:space="preserve">              oneOf:</w:t>
      </w:r>
    </w:p>
    <w:p w14:paraId="1766C1CB" w14:textId="77777777" w:rsidR="00B510EB" w:rsidRDefault="00B510EB" w:rsidP="00B510EB">
      <w:pPr>
        <w:pStyle w:val="PL"/>
      </w:pPr>
      <w:r>
        <w:t xml:space="preserve">                - $ref: '#/components/schemas/MergePatchAcknowledgeAlarm'</w:t>
      </w:r>
    </w:p>
    <w:p w14:paraId="5C2559AB" w14:textId="77777777" w:rsidR="00B510EB" w:rsidRDefault="00B510EB" w:rsidP="00B510EB">
      <w:pPr>
        <w:pStyle w:val="PL"/>
      </w:pPr>
      <w:r>
        <w:t xml:space="preserve">                - $ref: '#/components/schemas/MergePatchClearAlarm'</w:t>
      </w:r>
    </w:p>
    <w:p w14:paraId="1FEDD58E" w14:textId="77777777" w:rsidR="00B510EB" w:rsidRDefault="00B510EB" w:rsidP="00B510EB">
      <w:pPr>
        <w:pStyle w:val="PL"/>
      </w:pPr>
      <w:r>
        <w:t xml:space="preserve">      responses:</w:t>
      </w:r>
    </w:p>
    <w:p w14:paraId="022679AA" w14:textId="77777777" w:rsidR="00B510EB" w:rsidRDefault="00B510EB" w:rsidP="00B510EB">
      <w:pPr>
        <w:pStyle w:val="PL"/>
      </w:pPr>
      <w:r>
        <w:t xml:space="preserve">        '204':</w:t>
      </w:r>
    </w:p>
    <w:p w14:paraId="19161067" w14:textId="77777777" w:rsidR="00B510EB" w:rsidRDefault="00B510EB" w:rsidP="00B510EB">
      <w:pPr>
        <w:pStyle w:val="PL"/>
      </w:pPr>
      <w:r>
        <w:t xml:space="preserve">          description: &gt;-</w:t>
      </w:r>
    </w:p>
    <w:p w14:paraId="7E80083F" w14:textId="77777777" w:rsidR="00B510EB" w:rsidRDefault="00B510EB" w:rsidP="00B510EB">
      <w:pPr>
        <w:pStyle w:val="PL"/>
      </w:pPr>
      <w:r>
        <w:t xml:space="preserve">            Success case (204 No content).</w:t>
      </w:r>
    </w:p>
    <w:p w14:paraId="10C95F03" w14:textId="77777777" w:rsidR="00B510EB" w:rsidRDefault="00B510EB" w:rsidP="00B510EB">
      <w:pPr>
        <w:pStyle w:val="PL"/>
      </w:pPr>
      <w:r>
        <w:t xml:space="preserve">            The response message body is absent.</w:t>
      </w:r>
    </w:p>
    <w:p w14:paraId="184EAEF7" w14:textId="77777777" w:rsidR="00B510EB" w:rsidRDefault="00B510EB" w:rsidP="00B510EB">
      <w:pPr>
        <w:pStyle w:val="PL"/>
      </w:pPr>
      <w:r>
        <w:t xml:space="preserve">        default:</w:t>
      </w:r>
    </w:p>
    <w:p w14:paraId="1D9AE80A" w14:textId="77777777" w:rsidR="00B510EB" w:rsidRDefault="00B510EB" w:rsidP="00B510EB">
      <w:pPr>
        <w:pStyle w:val="PL"/>
      </w:pPr>
      <w:r>
        <w:t xml:space="preserve">          description: Response in case of error.</w:t>
      </w:r>
    </w:p>
    <w:p w14:paraId="5AC484D9" w14:textId="77777777" w:rsidR="00B510EB" w:rsidRDefault="00B510EB" w:rsidP="00B510EB">
      <w:pPr>
        <w:pStyle w:val="PL"/>
      </w:pPr>
      <w:r>
        <w:t xml:space="preserve">          content:</w:t>
      </w:r>
    </w:p>
    <w:p w14:paraId="40296208" w14:textId="77777777" w:rsidR="00B510EB" w:rsidRDefault="00B510EB" w:rsidP="00B510EB">
      <w:pPr>
        <w:pStyle w:val="PL"/>
      </w:pPr>
      <w:r>
        <w:t xml:space="preserve">            application/json:</w:t>
      </w:r>
    </w:p>
    <w:p w14:paraId="0EA2A7A6" w14:textId="77777777" w:rsidR="00B510EB" w:rsidRDefault="00B510EB" w:rsidP="00B510EB">
      <w:pPr>
        <w:pStyle w:val="PL"/>
      </w:pPr>
      <w:r>
        <w:t xml:space="preserve">              schema:</w:t>
      </w:r>
    </w:p>
    <w:p w14:paraId="11063D83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37727287" w14:textId="77777777" w:rsidR="00B510EB" w:rsidRDefault="00B510EB" w:rsidP="00B510EB">
      <w:pPr>
        <w:pStyle w:val="PL"/>
      </w:pPr>
      <w:r>
        <w:t xml:space="preserve">  /alarms/{alarmId}/comments:</w:t>
      </w:r>
    </w:p>
    <w:p w14:paraId="3CA077C4" w14:textId="77777777" w:rsidR="00B510EB" w:rsidRDefault="00B510EB" w:rsidP="00B510EB">
      <w:pPr>
        <w:pStyle w:val="PL"/>
      </w:pPr>
      <w:r>
        <w:t xml:space="preserve">    post:</w:t>
      </w:r>
    </w:p>
    <w:p w14:paraId="731F620E" w14:textId="77777777" w:rsidR="00B510EB" w:rsidRDefault="00B510EB" w:rsidP="00B510EB">
      <w:pPr>
        <w:pStyle w:val="PL"/>
      </w:pPr>
      <w:r>
        <w:t xml:space="preserve">      summary: Add a comment to a single alarm</w:t>
      </w:r>
    </w:p>
    <w:p w14:paraId="1601BAB6" w14:textId="77777777" w:rsidR="00B510EB" w:rsidRDefault="00B510EB" w:rsidP="00B510EB">
      <w:pPr>
        <w:pStyle w:val="PL"/>
      </w:pPr>
      <w:r>
        <w:t xml:space="preserve">      description: &gt;-</w:t>
      </w:r>
    </w:p>
    <w:p w14:paraId="5B6482E6" w14:textId="77777777" w:rsidR="00B510EB" w:rsidRDefault="00B510EB" w:rsidP="00B510EB">
      <w:pPr>
        <w:pStyle w:val="PL"/>
      </w:pPr>
      <w:r>
        <w:t xml:space="preserve">        Adds a comment to an alarm identified by alarmId. The id of the new comment</w:t>
      </w:r>
    </w:p>
    <w:p w14:paraId="39FEA6E5" w14:textId="77777777" w:rsidR="00B510EB" w:rsidRDefault="00B510EB" w:rsidP="00B510EB">
      <w:pPr>
        <w:pStyle w:val="PL"/>
      </w:pPr>
      <w:r>
        <w:t xml:space="preserve">        is allocated by the producer.</w:t>
      </w:r>
    </w:p>
    <w:p w14:paraId="795563E6" w14:textId="77777777" w:rsidR="00B510EB" w:rsidRDefault="00B510EB" w:rsidP="00B510EB">
      <w:pPr>
        <w:pStyle w:val="PL"/>
      </w:pPr>
      <w:r>
        <w:t xml:space="preserve">      parameters:</w:t>
      </w:r>
    </w:p>
    <w:p w14:paraId="5BE65E0C" w14:textId="77777777" w:rsidR="00B510EB" w:rsidRDefault="00B510EB" w:rsidP="00B510EB">
      <w:pPr>
        <w:pStyle w:val="PL"/>
      </w:pPr>
      <w:r>
        <w:t xml:space="preserve">        - name: alarmId</w:t>
      </w:r>
    </w:p>
    <w:p w14:paraId="2FB2D6FD" w14:textId="77777777" w:rsidR="00B510EB" w:rsidRDefault="00B510EB" w:rsidP="00B510EB">
      <w:pPr>
        <w:pStyle w:val="PL"/>
      </w:pPr>
      <w:r>
        <w:t xml:space="preserve">          in: path</w:t>
      </w:r>
    </w:p>
    <w:p w14:paraId="7AEE7F93" w14:textId="77777777" w:rsidR="00B510EB" w:rsidRDefault="00B510EB" w:rsidP="00B510EB">
      <w:pPr>
        <w:pStyle w:val="PL"/>
      </w:pPr>
      <w:r>
        <w:t xml:space="preserve">          description: Identifies the alarm to which the comment shall be added.</w:t>
      </w:r>
    </w:p>
    <w:p w14:paraId="2AA1182D" w14:textId="77777777" w:rsidR="00B510EB" w:rsidRDefault="00B510EB" w:rsidP="00B510EB">
      <w:pPr>
        <w:pStyle w:val="PL"/>
      </w:pPr>
      <w:r>
        <w:t xml:space="preserve">          required: true</w:t>
      </w:r>
    </w:p>
    <w:p w14:paraId="01292DE0" w14:textId="77777777" w:rsidR="00B510EB" w:rsidRDefault="00B510EB" w:rsidP="00B510EB">
      <w:pPr>
        <w:pStyle w:val="PL"/>
      </w:pPr>
      <w:r>
        <w:lastRenderedPageBreak/>
        <w:t xml:space="preserve">          schema:</w:t>
      </w:r>
    </w:p>
    <w:p w14:paraId="23D18E58" w14:textId="77777777" w:rsidR="00B510EB" w:rsidRDefault="00B510EB" w:rsidP="00B510EB">
      <w:pPr>
        <w:pStyle w:val="PL"/>
      </w:pPr>
      <w:r>
        <w:t xml:space="preserve">            type: string</w:t>
      </w:r>
    </w:p>
    <w:p w14:paraId="394E80A4" w14:textId="77777777" w:rsidR="00B510EB" w:rsidRDefault="00B510EB" w:rsidP="00B510EB">
      <w:pPr>
        <w:pStyle w:val="PL"/>
      </w:pPr>
      <w:r>
        <w:t xml:space="preserve">      requestBody:</w:t>
      </w:r>
    </w:p>
    <w:p w14:paraId="13A9DB2D" w14:textId="77777777" w:rsidR="00B510EB" w:rsidRDefault="00B510EB" w:rsidP="00B510EB">
      <w:pPr>
        <w:pStyle w:val="PL"/>
      </w:pPr>
      <w:r>
        <w:t xml:space="preserve">        required: true</w:t>
      </w:r>
    </w:p>
    <w:p w14:paraId="764A02FE" w14:textId="77777777" w:rsidR="00B510EB" w:rsidRDefault="00B510EB" w:rsidP="00B510EB">
      <w:pPr>
        <w:pStyle w:val="PL"/>
      </w:pPr>
      <w:r>
        <w:t xml:space="preserve">        content:</w:t>
      </w:r>
    </w:p>
    <w:p w14:paraId="1061CC94" w14:textId="77777777" w:rsidR="00B510EB" w:rsidRDefault="00B510EB" w:rsidP="00B510EB">
      <w:pPr>
        <w:pStyle w:val="PL"/>
      </w:pPr>
      <w:r>
        <w:t xml:space="preserve">          application/json:</w:t>
      </w:r>
    </w:p>
    <w:p w14:paraId="12F1F873" w14:textId="77777777" w:rsidR="00B510EB" w:rsidRDefault="00B510EB" w:rsidP="00B510EB">
      <w:pPr>
        <w:pStyle w:val="PL"/>
      </w:pPr>
      <w:r>
        <w:t xml:space="preserve">            schema:</w:t>
      </w:r>
    </w:p>
    <w:p w14:paraId="67D50D78" w14:textId="77777777" w:rsidR="00B510EB" w:rsidRDefault="00B510EB" w:rsidP="00B510EB">
      <w:pPr>
        <w:pStyle w:val="PL"/>
      </w:pPr>
      <w:r>
        <w:t xml:space="preserve">              $ref: '#/components/schemas/Comment'</w:t>
      </w:r>
    </w:p>
    <w:p w14:paraId="7372AF8C" w14:textId="77777777" w:rsidR="00B510EB" w:rsidRDefault="00B510EB" w:rsidP="00B510EB">
      <w:pPr>
        <w:pStyle w:val="PL"/>
      </w:pPr>
      <w:r>
        <w:t xml:space="preserve">      responses:</w:t>
      </w:r>
    </w:p>
    <w:p w14:paraId="11C590D6" w14:textId="77777777" w:rsidR="00B510EB" w:rsidRDefault="00B510EB" w:rsidP="00B510EB">
      <w:pPr>
        <w:pStyle w:val="PL"/>
      </w:pPr>
      <w:r>
        <w:t xml:space="preserve">        '201':</w:t>
      </w:r>
    </w:p>
    <w:p w14:paraId="635228B3" w14:textId="77777777" w:rsidR="00B510EB" w:rsidRDefault="00B510EB" w:rsidP="00B510EB">
      <w:pPr>
        <w:pStyle w:val="PL"/>
      </w:pPr>
      <w:r>
        <w:t xml:space="preserve">          description: &gt;-</w:t>
      </w:r>
    </w:p>
    <w:p w14:paraId="61F03564" w14:textId="77777777" w:rsidR="00B510EB" w:rsidRDefault="00B510EB" w:rsidP="00B510EB">
      <w:pPr>
        <w:pStyle w:val="PL"/>
      </w:pPr>
      <w:r>
        <w:t xml:space="preserve">            Success case (201 Created).</w:t>
      </w:r>
    </w:p>
    <w:p w14:paraId="573D196A" w14:textId="77777777" w:rsidR="00B510EB" w:rsidRDefault="00B510EB" w:rsidP="00B510EB">
      <w:pPr>
        <w:pStyle w:val="PL"/>
      </w:pPr>
      <w:r>
        <w:t xml:space="preserve">            The representation of the newly created comment resource shall be returned.</w:t>
      </w:r>
    </w:p>
    <w:p w14:paraId="5E04DA69" w14:textId="77777777" w:rsidR="00B510EB" w:rsidRDefault="00B510EB" w:rsidP="00B510EB">
      <w:pPr>
        <w:pStyle w:val="PL"/>
      </w:pPr>
      <w:r>
        <w:t xml:space="preserve">          content:</w:t>
      </w:r>
    </w:p>
    <w:p w14:paraId="7B3BE55A" w14:textId="77777777" w:rsidR="00B510EB" w:rsidRDefault="00B510EB" w:rsidP="00B510EB">
      <w:pPr>
        <w:pStyle w:val="PL"/>
      </w:pPr>
      <w:r>
        <w:t xml:space="preserve">            application/json:</w:t>
      </w:r>
    </w:p>
    <w:p w14:paraId="43DAAD86" w14:textId="77777777" w:rsidR="00B510EB" w:rsidRDefault="00B510EB" w:rsidP="00B510EB">
      <w:pPr>
        <w:pStyle w:val="PL"/>
      </w:pPr>
      <w:r>
        <w:t xml:space="preserve">              schema:</w:t>
      </w:r>
    </w:p>
    <w:p w14:paraId="373FC306" w14:textId="77777777" w:rsidR="00B510EB" w:rsidRDefault="00B510EB" w:rsidP="00B510EB">
      <w:pPr>
        <w:pStyle w:val="PL"/>
      </w:pPr>
      <w:r>
        <w:t xml:space="preserve">                $ref: '#/components/schemas/Comment'</w:t>
      </w:r>
    </w:p>
    <w:p w14:paraId="242992C0" w14:textId="77777777" w:rsidR="00B510EB" w:rsidRDefault="00B510EB" w:rsidP="00B510EB">
      <w:pPr>
        <w:pStyle w:val="PL"/>
      </w:pPr>
      <w:r>
        <w:t xml:space="preserve">          headers:</w:t>
      </w:r>
    </w:p>
    <w:p w14:paraId="69EF93DC" w14:textId="77777777" w:rsidR="00B510EB" w:rsidRDefault="00B510EB" w:rsidP="00B510EB">
      <w:pPr>
        <w:pStyle w:val="PL"/>
      </w:pPr>
      <w:r>
        <w:t xml:space="preserve">            Location:</w:t>
      </w:r>
    </w:p>
    <w:p w14:paraId="27083D09" w14:textId="77777777" w:rsidR="00B510EB" w:rsidRDefault="00B510EB" w:rsidP="00B510EB">
      <w:pPr>
        <w:pStyle w:val="PL"/>
      </w:pPr>
      <w:r>
        <w:t xml:space="preserve">              description: URI of the newly created comment resource.</w:t>
      </w:r>
    </w:p>
    <w:p w14:paraId="021A3B25" w14:textId="77777777" w:rsidR="00B510EB" w:rsidRDefault="00B510EB" w:rsidP="00B510EB">
      <w:pPr>
        <w:pStyle w:val="PL"/>
      </w:pPr>
      <w:r>
        <w:t xml:space="preserve">              required: true</w:t>
      </w:r>
    </w:p>
    <w:p w14:paraId="435BA8BF" w14:textId="77777777" w:rsidR="00B510EB" w:rsidRDefault="00B510EB" w:rsidP="00B510EB">
      <w:pPr>
        <w:pStyle w:val="PL"/>
      </w:pPr>
      <w:r>
        <w:t xml:space="preserve">              schema:</w:t>
      </w:r>
    </w:p>
    <w:p w14:paraId="2E658AF8" w14:textId="77777777" w:rsidR="00B510EB" w:rsidRDefault="00B510EB" w:rsidP="00B510EB">
      <w:pPr>
        <w:pStyle w:val="PL"/>
      </w:pPr>
      <w:r>
        <w:t xml:space="preserve">                type: string</w:t>
      </w:r>
    </w:p>
    <w:p w14:paraId="089125F0" w14:textId="77777777" w:rsidR="00B510EB" w:rsidRDefault="00B510EB" w:rsidP="00B510EB">
      <w:pPr>
        <w:pStyle w:val="PL"/>
      </w:pPr>
      <w:r>
        <w:t xml:space="preserve">        default:</w:t>
      </w:r>
    </w:p>
    <w:p w14:paraId="4369137F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311DC887" w14:textId="77777777" w:rsidR="00B510EB" w:rsidRDefault="00B510EB" w:rsidP="00B510EB">
      <w:pPr>
        <w:pStyle w:val="PL"/>
      </w:pPr>
      <w:r>
        <w:t xml:space="preserve">          content:</w:t>
      </w:r>
    </w:p>
    <w:p w14:paraId="5EA2B144" w14:textId="77777777" w:rsidR="00B510EB" w:rsidRDefault="00B510EB" w:rsidP="00B510EB">
      <w:pPr>
        <w:pStyle w:val="PL"/>
      </w:pPr>
      <w:r>
        <w:t xml:space="preserve">            application/json:</w:t>
      </w:r>
    </w:p>
    <w:p w14:paraId="22776FD2" w14:textId="77777777" w:rsidR="00B510EB" w:rsidRDefault="00B510EB" w:rsidP="00B510EB">
      <w:pPr>
        <w:pStyle w:val="PL"/>
      </w:pPr>
      <w:r>
        <w:t xml:space="preserve">              schema:</w:t>
      </w:r>
    </w:p>
    <w:p w14:paraId="5B099744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19FCEC97" w14:textId="77777777" w:rsidR="00B510EB" w:rsidRDefault="00B510EB" w:rsidP="00B510EB">
      <w:pPr>
        <w:pStyle w:val="PL"/>
      </w:pPr>
    </w:p>
    <w:p w14:paraId="170D0B04" w14:textId="77777777" w:rsidR="00B510EB" w:rsidRDefault="00B510EB" w:rsidP="00B510EB">
      <w:pPr>
        <w:pStyle w:val="PL"/>
      </w:pPr>
      <w:r>
        <w:t xml:space="preserve">  /subscriptions:</w:t>
      </w:r>
    </w:p>
    <w:p w14:paraId="6A6C47BB" w14:textId="77777777" w:rsidR="00B510EB" w:rsidRDefault="00B510EB" w:rsidP="00B510EB">
      <w:pPr>
        <w:pStyle w:val="PL"/>
      </w:pPr>
      <w:r>
        <w:t xml:space="preserve">    post:</w:t>
      </w:r>
    </w:p>
    <w:p w14:paraId="5708C260" w14:textId="77777777" w:rsidR="00B510EB" w:rsidRDefault="00B510EB" w:rsidP="00B510EB">
      <w:pPr>
        <w:pStyle w:val="PL"/>
      </w:pPr>
      <w:r>
        <w:t xml:space="preserve">      summary: Create a subscription</w:t>
      </w:r>
    </w:p>
    <w:p w14:paraId="0615B6DE" w14:textId="77777777" w:rsidR="00B510EB" w:rsidRDefault="00B510EB" w:rsidP="00B510EB">
      <w:pPr>
        <w:pStyle w:val="PL"/>
      </w:pPr>
      <w:r>
        <w:t xml:space="preserve">      description: &gt;-</w:t>
      </w:r>
    </w:p>
    <w:p w14:paraId="0A151BE6" w14:textId="77777777" w:rsidR="00B510EB" w:rsidRDefault="00B510EB" w:rsidP="00B510EB">
      <w:pPr>
        <w:pStyle w:val="PL"/>
      </w:pPr>
      <w:r>
        <w:t xml:space="preserve">        To create a subscription the representation of the subscription is</w:t>
      </w:r>
    </w:p>
    <w:p w14:paraId="66DBF156" w14:textId="77777777" w:rsidR="00B510EB" w:rsidRDefault="00B510EB" w:rsidP="00B510EB">
      <w:pPr>
        <w:pStyle w:val="PL"/>
      </w:pPr>
      <w:r>
        <w:t xml:space="preserve">        POSTed on the /subscriptions collection resource.</w:t>
      </w:r>
    </w:p>
    <w:p w14:paraId="1EC66595" w14:textId="77777777" w:rsidR="00B510EB" w:rsidRDefault="00B510EB" w:rsidP="00B510EB">
      <w:pPr>
        <w:pStyle w:val="PL"/>
      </w:pPr>
      <w:r>
        <w:t xml:space="preserve">      requestBody:</w:t>
      </w:r>
    </w:p>
    <w:p w14:paraId="3C33C9D7" w14:textId="77777777" w:rsidR="00B510EB" w:rsidRDefault="00B510EB" w:rsidP="00B510EB">
      <w:pPr>
        <w:pStyle w:val="PL"/>
      </w:pPr>
      <w:r>
        <w:t xml:space="preserve">        required: true</w:t>
      </w:r>
    </w:p>
    <w:p w14:paraId="29D3063D" w14:textId="77777777" w:rsidR="00B510EB" w:rsidRDefault="00B510EB" w:rsidP="00B510EB">
      <w:pPr>
        <w:pStyle w:val="PL"/>
      </w:pPr>
      <w:r>
        <w:t xml:space="preserve">        content:</w:t>
      </w:r>
    </w:p>
    <w:p w14:paraId="1FA3106E" w14:textId="77777777" w:rsidR="00B510EB" w:rsidRDefault="00B510EB" w:rsidP="00B510EB">
      <w:pPr>
        <w:pStyle w:val="PL"/>
      </w:pPr>
      <w:r>
        <w:t xml:space="preserve">          application/json:</w:t>
      </w:r>
    </w:p>
    <w:p w14:paraId="4DB9FD43" w14:textId="77777777" w:rsidR="00B510EB" w:rsidRDefault="00B510EB" w:rsidP="00B510EB">
      <w:pPr>
        <w:pStyle w:val="PL"/>
      </w:pPr>
      <w:r>
        <w:t xml:space="preserve">            schema:</w:t>
      </w:r>
    </w:p>
    <w:p w14:paraId="7335E11B" w14:textId="77777777" w:rsidR="00B510EB" w:rsidRDefault="00B510EB" w:rsidP="00B510EB">
      <w:pPr>
        <w:pStyle w:val="PL"/>
      </w:pPr>
      <w:r>
        <w:t xml:space="preserve">              $ref: '#/components/schemas/Subscription'</w:t>
      </w:r>
    </w:p>
    <w:p w14:paraId="7509CCFB" w14:textId="77777777" w:rsidR="00B510EB" w:rsidRDefault="00B510EB" w:rsidP="00B510EB">
      <w:pPr>
        <w:pStyle w:val="PL"/>
      </w:pPr>
      <w:r>
        <w:t xml:space="preserve">      responses:</w:t>
      </w:r>
    </w:p>
    <w:p w14:paraId="1409A2E9" w14:textId="77777777" w:rsidR="00B510EB" w:rsidRDefault="00B510EB" w:rsidP="00B510EB">
      <w:pPr>
        <w:pStyle w:val="PL"/>
      </w:pPr>
      <w:r>
        <w:t xml:space="preserve">        '201':</w:t>
      </w:r>
    </w:p>
    <w:p w14:paraId="50BB8382" w14:textId="77777777" w:rsidR="00B510EB" w:rsidRDefault="00B510EB" w:rsidP="00B510EB">
      <w:pPr>
        <w:pStyle w:val="PL"/>
      </w:pPr>
      <w:r>
        <w:t xml:space="preserve">          description: &gt;-</w:t>
      </w:r>
    </w:p>
    <w:p w14:paraId="44B0FB47" w14:textId="77777777" w:rsidR="00B510EB" w:rsidRDefault="00B510EB" w:rsidP="00B510EB">
      <w:pPr>
        <w:pStyle w:val="PL"/>
      </w:pPr>
      <w:r>
        <w:t xml:space="preserve">            Success case ("201 Created").</w:t>
      </w:r>
    </w:p>
    <w:p w14:paraId="54A49F98" w14:textId="77777777" w:rsidR="00B510EB" w:rsidRDefault="00B510EB" w:rsidP="00B510EB">
      <w:pPr>
        <w:pStyle w:val="PL"/>
      </w:pPr>
      <w:r>
        <w:t xml:space="preserve">            The representation of the newly created subscription resource shall</w:t>
      </w:r>
    </w:p>
    <w:p w14:paraId="4A8B6B07" w14:textId="77777777" w:rsidR="00B510EB" w:rsidRDefault="00B510EB" w:rsidP="00B510EB">
      <w:pPr>
        <w:pStyle w:val="PL"/>
      </w:pPr>
      <w:r>
        <w:t xml:space="preserve">            be returned.</w:t>
      </w:r>
    </w:p>
    <w:p w14:paraId="6195B918" w14:textId="77777777" w:rsidR="00B510EB" w:rsidRDefault="00B510EB" w:rsidP="00B510EB">
      <w:pPr>
        <w:pStyle w:val="PL"/>
      </w:pPr>
      <w:r>
        <w:t xml:space="preserve">          content:</w:t>
      </w:r>
    </w:p>
    <w:p w14:paraId="47EAA77C" w14:textId="77777777" w:rsidR="00B510EB" w:rsidRDefault="00B510EB" w:rsidP="00B510EB">
      <w:pPr>
        <w:pStyle w:val="PL"/>
      </w:pPr>
      <w:r>
        <w:t xml:space="preserve">            application/json:</w:t>
      </w:r>
    </w:p>
    <w:p w14:paraId="10280AC1" w14:textId="77777777" w:rsidR="00B510EB" w:rsidRDefault="00B510EB" w:rsidP="00B510EB">
      <w:pPr>
        <w:pStyle w:val="PL"/>
      </w:pPr>
      <w:r>
        <w:t xml:space="preserve">              schema:</w:t>
      </w:r>
    </w:p>
    <w:p w14:paraId="6B314542" w14:textId="77777777" w:rsidR="00B510EB" w:rsidRDefault="00B510EB" w:rsidP="00B510EB">
      <w:pPr>
        <w:pStyle w:val="PL"/>
      </w:pPr>
      <w:r>
        <w:t xml:space="preserve">                $ref: '#/components/schemas/Subscription'</w:t>
      </w:r>
    </w:p>
    <w:p w14:paraId="5C3AE930" w14:textId="77777777" w:rsidR="00B510EB" w:rsidRDefault="00B510EB" w:rsidP="00B510EB">
      <w:pPr>
        <w:pStyle w:val="PL"/>
      </w:pPr>
      <w:r>
        <w:t xml:space="preserve">          headers:</w:t>
      </w:r>
    </w:p>
    <w:p w14:paraId="5B10CC26" w14:textId="77777777" w:rsidR="00B510EB" w:rsidRDefault="00B510EB" w:rsidP="00B510EB">
      <w:pPr>
        <w:pStyle w:val="PL"/>
      </w:pPr>
      <w:r>
        <w:t xml:space="preserve">            Location:</w:t>
      </w:r>
    </w:p>
    <w:p w14:paraId="2E74B55B" w14:textId="77777777" w:rsidR="00B510EB" w:rsidRDefault="00B510EB" w:rsidP="00B510EB">
      <w:pPr>
        <w:pStyle w:val="PL"/>
      </w:pPr>
      <w:r>
        <w:t xml:space="preserve">              description: URI of the newly created subscription resource</w:t>
      </w:r>
    </w:p>
    <w:p w14:paraId="4E5E3EF2" w14:textId="77777777" w:rsidR="00B510EB" w:rsidRDefault="00B510EB" w:rsidP="00B510EB">
      <w:pPr>
        <w:pStyle w:val="PL"/>
      </w:pPr>
      <w:r>
        <w:t xml:space="preserve">              required: true</w:t>
      </w:r>
    </w:p>
    <w:p w14:paraId="10A1B06B" w14:textId="77777777" w:rsidR="00B510EB" w:rsidRDefault="00B510EB" w:rsidP="00B510EB">
      <w:pPr>
        <w:pStyle w:val="PL"/>
      </w:pPr>
      <w:r>
        <w:t xml:space="preserve">              schema:</w:t>
      </w:r>
    </w:p>
    <w:p w14:paraId="25F9BEEE" w14:textId="77777777" w:rsidR="00B510EB" w:rsidRDefault="00B510EB" w:rsidP="00B510EB">
      <w:pPr>
        <w:pStyle w:val="PL"/>
      </w:pPr>
      <w:r>
        <w:t xml:space="preserve">                type: string</w:t>
      </w:r>
    </w:p>
    <w:p w14:paraId="791E83EE" w14:textId="77777777" w:rsidR="00B510EB" w:rsidRDefault="00B510EB" w:rsidP="00B510EB">
      <w:pPr>
        <w:pStyle w:val="PL"/>
      </w:pPr>
      <w:r>
        <w:t xml:space="preserve">        default:</w:t>
      </w:r>
    </w:p>
    <w:p w14:paraId="22B828A4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0DFBD3B4" w14:textId="77777777" w:rsidR="00B510EB" w:rsidRDefault="00B510EB" w:rsidP="00B510EB">
      <w:pPr>
        <w:pStyle w:val="PL"/>
      </w:pPr>
      <w:r>
        <w:t xml:space="preserve">          content:</w:t>
      </w:r>
    </w:p>
    <w:p w14:paraId="10F555BE" w14:textId="77777777" w:rsidR="00B510EB" w:rsidRDefault="00B510EB" w:rsidP="00B510EB">
      <w:pPr>
        <w:pStyle w:val="PL"/>
      </w:pPr>
      <w:r>
        <w:t xml:space="preserve">            application/json:</w:t>
      </w:r>
    </w:p>
    <w:p w14:paraId="2EE71A17" w14:textId="77777777" w:rsidR="00B510EB" w:rsidRDefault="00B510EB" w:rsidP="00B510EB">
      <w:pPr>
        <w:pStyle w:val="PL"/>
      </w:pPr>
      <w:r>
        <w:t xml:space="preserve">              schema:</w:t>
      </w:r>
    </w:p>
    <w:p w14:paraId="72E0A371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EEB2402" w14:textId="77777777" w:rsidR="00B510EB" w:rsidRDefault="00B510EB" w:rsidP="00B510EB">
      <w:pPr>
        <w:pStyle w:val="PL"/>
      </w:pPr>
      <w:r>
        <w:t xml:space="preserve">      callbacks:</w:t>
      </w:r>
    </w:p>
    <w:p w14:paraId="0DD1213E" w14:textId="77777777" w:rsidR="00B510EB" w:rsidRDefault="00B510EB" w:rsidP="00B510EB">
      <w:pPr>
        <w:pStyle w:val="PL"/>
      </w:pPr>
      <w:r>
        <w:t xml:space="preserve">        notifyNewAlarm:</w:t>
      </w:r>
    </w:p>
    <w:p w14:paraId="2AF50A10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58FC6AE" w14:textId="77777777" w:rsidR="00B510EB" w:rsidRDefault="00B510EB" w:rsidP="00B510EB">
      <w:pPr>
        <w:pStyle w:val="PL"/>
      </w:pPr>
      <w:r>
        <w:t xml:space="preserve">            post:</w:t>
      </w:r>
    </w:p>
    <w:p w14:paraId="47C5C3E6" w14:textId="77777777" w:rsidR="00B510EB" w:rsidRDefault="00B510EB" w:rsidP="00B510EB">
      <w:pPr>
        <w:pStyle w:val="PL"/>
      </w:pPr>
      <w:r>
        <w:t xml:space="preserve">              requestBody:</w:t>
      </w:r>
    </w:p>
    <w:p w14:paraId="08F91B5C" w14:textId="77777777" w:rsidR="00B510EB" w:rsidRDefault="00B510EB" w:rsidP="00B510EB">
      <w:pPr>
        <w:pStyle w:val="PL"/>
      </w:pPr>
      <w:r>
        <w:t xml:space="preserve">                required: true</w:t>
      </w:r>
    </w:p>
    <w:p w14:paraId="579B52DD" w14:textId="77777777" w:rsidR="00B510EB" w:rsidRDefault="00B510EB" w:rsidP="00B510EB">
      <w:pPr>
        <w:pStyle w:val="PL"/>
      </w:pPr>
      <w:r>
        <w:t xml:space="preserve">                content:</w:t>
      </w:r>
    </w:p>
    <w:p w14:paraId="7CC6DC32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73FA6A4A" w14:textId="77777777" w:rsidR="00B510EB" w:rsidRDefault="00B510EB" w:rsidP="00B510EB">
      <w:pPr>
        <w:pStyle w:val="PL"/>
      </w:pPr>
      <w:r>
        <w:t xml:space="preserve">                    schema:</w:t>
      </w:r>
    </w:p>
    <w:p w14:paraId="68CC8A19" w14:textId="77777777" w:rsidR="00B510EB" w:rsidRDefault="00B510EB" w:rsidP="00B510EB">
      <w:pPr>
        <w:pStyle w:val="PL"/>
      </w:pPr>
      <w:r>
        <w:t xml:space="preserve">                      oneOf:</w:t>
      </w:r>
    </w:p>
    <w:p w14:paraId="09DACC9C" w14:textId="77777777" w:rsidR="00B510EB" w:rsidRDefault="00B510EB" w:rsidP="00B510EB">
      <w:pPr>
        <w:pStyle w:val="PL"/>
      </w:pPr>
      <w:r>
        <w:t xml:space="preserve">                        - $ref: '#/components/schemas/NotifyNewAlarm'</w:t>
      </w:r>
    </w:p>
    <w:p w14:paraId="29E822E3" w14:textId="77777777" w:rsidR="00B510EB" w:rsidRDefault="00B510EB" w:rsidP="00B510EB">
      <w:pPr>
        <w:pStyle w:val="PL"/>
      </w:pPr>
      <w:r>
        <w:t xml:space="preserve">                        - $ref: '#/components/schemas/NotifyNewSecAlarm'</w:t>
      </w:r>
    </w:p>
    <w:p w14:paraId="498F2A5E" w14:textId="77777777" w:rsidR="00B510EB" w:rsidRDefault="00B510EB" w:rsidP="00B510EB">
      <w:pPr>
        <w:pStyle w:val="PL"/>
      </w:pPr>
      <w:r>
        <w:t xml:space="preserve">              responses:</w:t>
      </w:r>
    </w:p>
    <w:p w14:paraId="14593211" w14:textId="77777777" w:rsidR="00B510EB" w:rsidRDefault="00B510EB" w:rsidP="00B510EB">
      <w:pPr>
        <w:pStyle w:val="PL"/>
      </w:pPr>
      <w:r>
        <w:t xml:space="preserve">                '204':</w:t>
      </w:r>
    </w:p>
    <w:p w14:paraId="3CE26874" w14:textId="77777777" w:rsidR="00B510EB" w:rsidRDefault="00B510EB" w:rsidP="00B510EB">
      <w:pPr>
        <w:pStyle w:val="PL"/>
      </w:pPr>
      <w:r>
        <w:lastRenderedPageBreak/>
        <w:t xml:space="preserve">                  description: &gt;-</w:t>
      </w:r>
    </w:p>
    <w:p w14:paraId="54CDFF68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7DCC2DBE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1D03C09F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4014B23" w14:textId="77777777" w:rsidR="00B510EB" w:rsidRDefault="00B510EB" w:rsidP="00B510EB">
      <w:pPr>
        <w:pStyle w:val="PL"/>
      </w:pPr>
      <w:r>
        <w:t xml:space="preserve">                default:</w:t>
      </w:r>
    </w:p>
    <w:p w14:paraId="30AC3A1C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5A3E0715" w14:textId="77777777" w:rsidR="00B510EB" w:rsidRDefault="00B510EB" w:rsidP="00B510EB">
      <w:pPr>
        <w:pStyle w:val="PL"/>
      </w:pPr>
      <w:r>
        <w:t xml:space="preserve">                  content:</w:t>
      </w:r>
    </w:p>
    <w:p w14:paraId="18A29257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FD4C1B0" w14:textId="77777777" w:rsidR="00B510EB" w:rsidRDefault="00B510EB" w:rsidP="00B510EB">
      <w:pPr>
        <w:pStyle w:val="PL"/>
      </w:pPr>
      <w:r>
        <w:t xml:space="preserve">                      schema:</w:t>
      </w:r>
    </w:p>
    <w:p w14:paraId="10174B9E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8BC953B" w14:textId="77777777" w:rsidR="00B510EB" w:rsidRDefault="00B510EB" w:rsidP="00B510EB">
      <w:pPr>
        <w:pStyle w:val="PL"/>
      </w:pPr>
      <w:r>
        <w:t xml:space="preserve">        notifyClearedAlarm:</w:t>
      </w:r>
    </w:p>
    <w:p w14:paraId="25B5F86A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5107B746" w14:textId="77777777" w:rsidR="00B510EB" w:rsidRDefault="00B510EB" w:rsidP="00B510EB">
      <w:pPr>
        <w:pStyle w:val="PL"/>
      </w:pPr>
      <w:r>
        <w:t xml:space="preserve">            post:</w:t>
      </w:r>
    </w:p>
    <w:p w14:paraId="300EDE2F" w14:textId="77777777" w:rsidR="00B510EB" w:rsidRDefault="00B510EB" w:rsidP="00B510EB">
      <w:pPr>
        <w:pStyle w:val="PL"/>
      </w:pPr>
      <w:r>
        <w:t xml:space="preserve">              requestBody:</w:t>
      </w:r>
    </w:p>
    <w:p w14:paraId="456E7E2D" w14:textId="77777777" w:rsidR="00B510EB" w:rsidRDefault="00B510EB" w:rsidP="00B510EB">
      <w:pPr>
        <w:pStyle w:val="PL"/>
      </w:pPr>
      <w:r>
        <w:t xml:space="preserve">                required: true</w:t>
      </w:r>
    </w:p>
    <w:p w14:paraId="3AEB5AAA" w14:textId="77777777" w:rsidR="00B510EB" w:rsidRDefault="00B510EB" w:rsidP="00B510EB">
      <w:pPr>
        <w:pStyle w:val="PL"/>
      </w:pPr>
      <w:r>
        <w:t xml:space="preserve">                content:</w:t>
      </w:r>
    </w:p>
    <w:p w14:paraId="72020F2F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540D7FB3" w14:textId="77777777" w:rsidR="00B510EB" w:rsidRDefault="00B510EB" w:rsidP="00B510EB">
      <w:pPr>
        <w:pStyle w:val="PL"/>
      </w:pPr>
      <w:r>
        <w:t xml:space="preserve">                    schema:</w:t>
      </w:r>
    </w:p>
    <w:p w14:paraId="24E8D929" w14:textId="77777777" w:rsidR="00B510EB" w:rsidRDefault="00B510EB" w:rsidP="00B510EB">
      <w:pPr>
        <w:pStyle w:val="PL"/>
      </w:pPr>
      <w:r>
        <w:t xml:space="preserve">                      $ref: '#/components/schemas/NotifyClearedAlarm'</w:t>
      </w:r>
    </w:p>
    <w:p w14:paraId="13DFB949" w14:textId="77777777" w:rsidR="00B510EB" w:rsidRDefault="00B510EB" w:rsidP="00B510EB">
      <w:pPr>
        <w:pStyle w:val="PL"/>
      </w:pPr>
      <w:r>
        <w:t xml:space="preserve">              responses:</w:t>
      </w:r>
    </w:p>
    <w:p w14:paraId="08D3F2A0" w14:textId="77777777" w:rsidR="00B510EB" w:rsidRDefault="00B510EB" w:rsidP="00B510EB">
      <w:pPr>
        <w:pStyle w:val="PL"/>
      </w:pPr>
      <w:r>
        <w:t xml:space="preserve">                '204':</w:t>
      </w:r>
    </w:p>
    <w:p w14:paraId="460F9414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EB0A6B2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39F7D5ED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73D6C813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11C67F16" w14:textId="77777777" w:rsidR="00B510EB" w:rsidRDefault="00B510EB" w:rsidP="00B510EB">
      <w:pPr>
        <w:pStyle w:val="PL"/>
      </w:pPr>
      <w:r>
        <w:t xml:space="preserve">                default:</w:t>
      </w:r>
    </w:p>
    <w:p w14:paraId="07061DF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0B8AF07" w14:textId="77777777" w:rsidR="00B510EB" w:rsidRDefault="00B510EB" w:rsidP="00B510EB">
      <w:pPr>
        <w:pStyle w:val="PL"/>
      </w:pPr>
      <w:r>
        <w:t xml:space="preserve">                  content:</w:t>
      </w:r>
    </w:p>
    <w:p w14:paraId="181F63A8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073EDBC8" w14:textId="77777777" w:rsidR="00B510EB" w:rsidRDefault="00B510EB" w:rsidP="00B510EB">
      <w:pPr>
        <w:pStyle w:val="PL"/>
      </w:pPr>
      <w:r>
        <w:t xml:space="preserve">                      schema:</w:t>
      </w:r>
    </w:p>
    <w:p w14:paraId="11824088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CF24FB6" w14:textId="77777777" w:rsidR="00B510EB" w:rsidRDefault="00B510EB" w:rsidP="00B510EB">
      <w:pPr>
        <w:pStyle w:val="PL"/>
      </w:pPr>
      <w:r>
        <w:t xml:space="preserve">        notifyChangedAlarm:</w:t>
      </w:r>
    </w:p>
    <w:p w14:paraId="06E8DCB3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2E6781DD" w14:textId="77777777" w:rsidR="00B510EB" w:rsidRDefault="00B510EB" w:rsidP="00B510EB">
      <w:pPr>
        <w:pStyle w:val="PL"/>
      </w:pPr>
      <w:r>
        <w:t xml:space="preserve">            post:</w:t>
      </w:r>
    </w:p>
    <w:p w14:paraId="53EDD606" w14:textId="77777777" w:rsidR="00B510EB" w:rsidRDefault="00B510EB" w:rsidP="00B510EB">
      <w:pPr>
        <w:pStyle w:val="PL"/>
      </w:pPr>
      <w:r>
        <w:t xml:space="preserve">              requestBody:</w:t>
      </w:r>
    </w:p>
    <w:p w14:paraId="66387CBE" w14:textId="77777777" w:rsidR="00B510EB" w:rsidRDefault="00B510EB" w:rsidP="00B510EB">
      <w:pPr>
        <w:pStyle w:val="PL"/>
      </w:pPr>
      <w:r>
        <w:t xml:space="preserve">                required: true</w:t>
      </w:r>
    </w:p>
    <w:p w14:paraId="201679B0" w14:textId="77777777" w:rsidR="00B510EB" w:rsidRDefault="00B510EB" w:rsidP="00B510EB">
      <w:pPr>
        <w:pStyle w:val="PL"/>
      </w:pPr>
      <w:r>
        <w:t xml:space="preserve">                content:</w:t>
      </w:r>
    </w:p>
    <w:p w14:paraId="194727A9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59C94640" w14:textId="77777777" w:rsidR="00B510EB" w:rsidRDefault="00B510EB" w:rsidP="00B510EB">
      <w:pPr>
        <w:pStyle w:val="PL"/>
      </w:pPr>
      <w:r>
        <w:t xml:space="preserve">                    schema:</w:t>
      </w:r>
    </w:p>
    <w:p w14:paraId="1998E682" w14:textId="77777777" w:rsidR="00B510EB" w:rsidRDefault="00B510EB" w:rsidP="00B510EB">
      <w:pPr>
        <w:pStyle w:val="PL"/>
      </w:pPr>
      <w:r>
        <w:t xml:space="preserve">                      $ref: '#/components/schemas/NotifyChangedAlarm'</w:t>
      </w:r>
    </w:p>
    <w:p w14:paraId="19CFDA3A" w14:textId="77777777" w:rsidR="00B510EB" w:rsidRDefault="00B510EB" w:rsidP="00B510EB">
      <w:pPr>
        <w:pStyle w:val="PL"/>
      </w:pPr>
      <w:r>
        <w:t xml:space="preserve">              responses:</w:t>
      </w:r>
    </w:p>
    <w:p w14:paraId="55F3A41B" w14:textId="77777777" w:rsidR="00B510EB" w:rsidRDefault="00B510EB" w:rsidP="00B510EB">
      <w:pPr>
        <w:pStyle w:val="PL"/>
      </w:pPr>
      <w:r>
        <w:t xml:space="preserve">                '204':</w:t>
      </w:r>
    </w:p>
    <w:p w14:paraId="7EEB931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E77FB02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BE5412F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3502908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E6F4676" w14:textId="77777777" w:rsidR="00B510EB" w:rsidRDefault="00B510EB" w:rsidP="00B510EB">
      <w:pPr>
        <w:pStyle w:val="PL"/>
      </w:pPr>
      <w:r>
        <w:t xml:space="preserve">                default:</w:t>
      </w:r>
    </w:p>
    <w:p w14:paraId="4DEEF847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63B7ACB5" w14:textId="77777777" w:rsidR="00B510EB" w:rsidRDefault="00B510EB" w:rsidP="00B510EB">
      <w:pPr>
        <w:pStyle w:val="PL"/>
      </w:pPr>
      <w:r>
        <w:t xml:space="preserve">                  content:</w:t>
      </w:r>
    </w:p>
    <w:p w14:paraId="186991B2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25070965" w14:textId="77777777" w:rsidR="00B510EB" w:rsidRDefault="00B510EB" w:rsidP="00B510EB">
      <w:pPr>
        <w:pStyle w:val="PL"/>
      </w:pPr>
      <w:r>
        <w:t xml:space="preserve">                      schema:</w:t>
      </w:r>
    </w:p>
    <w:p w14:paraId="1A003638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52CC39C" w14:textId="77777777" w:rsidR="00B510EB" w:rsidRDefault="00B510EB" w:rsidP="00B510EB">
      <w:pPr>
        <w:pStyle w:val="PL"/>
      </w:pPr>
      <w:r>
        <w:t xml:space="preserve">        notifyChangedAlarmGeneral:</w:t>
      </w:r>
    </w:p>
    <w:p w14:paraId="7158F32A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7C7574A3" w14:textId="77777777" w:rsidR="00B510EB" w:rsidRDefault="00B510EB" w:rsidP="00B510EB">
      <w:pPr>
        <w:pStyle w:val="PL"/>
      </w:pPr>
      <w:r>
        <w:t xml:space="preserve">            post:</w:t>
      </w:r>
    </w:p>
    <w:p w14:paraId="41087E16" w14:textId="77777777" w:rsidR="00B510EB" w:rsidRDefault="00B510EB" w:rsidP="00B510EB">
      <w:pPr>
        <w:pStyle w:val="PL"/>
      </w:pPr>
      <w:r>
        <w:t xml:space="preserve">              requestBody:</w:t>
      </w:r>
    </w:p>
    <w:p w14:paraId="7DD9E8FB" w14:textId="77777777" w:rsidR="00B510EB" w:rsidRDefault="00B510EB" w:rsidP="00B510EB">
      <w:pPr>
        <w:pStyle w:val="PL"/>
      </w:pPr>
      <w:r>
        <w:t xml:space="preserve">                required: true</w:t>
      </w:r>
    </w:p>
    <w:p w14:paraId="2BCBE0F7" w14:textId="77777777" w:rsidR="00B510EB" w:rsidRDefault="00B510EB" w:rsidP="00B510EB">
      <w:pPr>
        <w:pStyle w:val="PL"/>
      </w:pPr>
      <w:r>
        <w:t xml:space="preserve">                content:</w:t>
      </w:r>
    </w:p>
    <w:p w14:paraId="47824044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AE8570E" w14:textId="77777777" w:rsidR="00B510EB" w:rsidRDefault="00B510EB" w:rsidP="00B510EB">
      <w:pPr>
        <w:pStyle w:val="PL"/>
      </w:pPr>
      <w:r>
        <w:t xml:space="preserve">                    schema:</w:t>
      </w:r>
    </w:p>
    <w:p w14:paraId="6E609291" w14:textId="77777777" w:rsidR="00B510EB" w:rsidRDefault="00B510EB" w:rsidP="00B510EB">
      <w:pPr>
        <w:pStyle w:val="PL"/>
      </w:pPr>
      <w:r>
        <w:t xml:space="preserve">                      oneOf:</w:t>
      </w:r>
    </w:p>
    <w:p w14:paraId="09E3C6D4" w14:textId="77777777" w:rsidR="00B510EB" w:rsidRDefault="00B510EB" w:rsidP="00B510EB">
      <w:pPr>
        <w:pStyle w:val="PL"/>
      </w:pPr>
      <w:r>
        <w:t xml:space="preserve">                        - $ref: '#/components/schemas/NotifyChangedAlarmGeneral'</w:t>
      </w:r>
    </w:p>
    <w:p w14:paraId="024F7A20" w14:textId="77777777" w:rsidR="00B510EB" w:rsidRDefault="00B510EB" w:rsidP="00B510EB">
      <w:pPr>
        <w:pStyle w:val="PL"/>
      </w:pPr>
      <w:r>
        <w:t xml:space="preserve">                        - $ref: '#/components/schemas/NotifyChangedSecAlarmGeneral'</w:t>
      </w:r>
    </w:p>
    <w:p w14:paraId="3E0CDF90" w14:textId="77777777" w:rsidR="00B510EB" w:rsidRDefault="00B510EB" w:rsidP="00B510EB">
      <w:pPr>
        <w:pStyle w:val="PL"/>
      </w:pPr>
      <w:r>
        <w:t xml:space="preserve">              responses:</w:t>
      </w:r>
    </w:p>
    <w:p w14:paraId="0EE96B2A" w14:textId="77777777" w:rsidR="00B510EB" w:rsidRDefault="00B510EB" w:rsidP="00B510EB">
      <w:pPr>
        <w:pStyle w:val="PL"/>
      </w:pPr>
      <w:r>
        <w:t xml:space="preserve">                '204':</w:t>
      </w:r>
    </w:p>
    <w:p w14:paraId="2BC0D831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032908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EDFD593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7C114144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D01B7E1" w14:textId="77777777" w:rsidR="00B510EB" w:rsidRDefault="00B510EB" w:rsidP="00B510EB">
      <w:pPr>
        <w:pStyle w:val="PL"/>
      </w:pPr>
      <w:r>
        <w:t xml:space="preserve">                default:</w:t>
      </w:r>
    </w:p>
    <w:p w14:paraId="05F7F50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480C40C" w14:textId="77777777" w:rsidR="00B510EB" w:rsidRDefault="00B510EB" w:rsidP="00B510EB">
      <w:pPr>
        <w:pStyle w:val="PL"/>
      </w:pPr>
      <w:r>
        <w:t xml:space="preserve">                  content:</w:t>
      </w:r>
    </w:p>
    <w:p w14:paraId="2AEDCF69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003ABAD4" w14:textId="77777777" w:rsidR="00B510EB" w:rsidRDefault="00B510EB" w:rsidP="00B510EB">
      <w:pPr>
        <w:pStyle w:val="PL"/>
      </w:pPr>
      <w:r>
        <w:t xml:space="preserve">                      schema:</w:t>
      </w:r>
    </w:p>
    <w:p w14:paraId="681DF5A9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0663966" w14:textId="77777777" w:rsidR="00B510EB" w:rsidRDefault="00B510EB" w:rsidP="00B510EB">
      <w:pPr>
        <w:pStyle w:val="PL"/>
      </w:pPr>
      <w:r>
        <w:t xml:space="preserve">        notifyCorrelatedNotificationChanged:</w:t>
      </w:r>
    </w:p>
    <w:p w14:paraId="4CB4E096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5218AEDC" w14:textId="77777777" w:rsidR="00B510EB" w:rsidRDefault="00B510EB" w:rsidP="00B510EB">
      <w:pPr>
        <w:pStyle w:val="PL"/>
      </w:pPr>
      <w:r>
        <w:t xml:space="preserve">            post:</w:t>
      </w:r>
    </w:p>
    <w:p w14:paraId="17F91BFF" w14:textId="77777777" w:rsidR="00B510EB" w:rsidRDefault="00B510EB" w:rsidP="00B510EB">
      <w:pPr>
        <w:pStyle w:val="PL"/>
      </w:pPr>
      <w:r>
        <w:lastRenderedPageBreak/>
        <w:t xml:space="preserve">              requestBody:</w:t>
      </w:r>
    </w:p>
    <w:p w14:paraId="4AB3B298" w14:textId="77777777" w:rsidR="00B510EB" w:rsidRDefault="00B510EB" w:rsidP="00B510EB">
      <w:pPr>
        <w:pStyle w:val="PL"/>
      </w:pPr>
      <w:r>
        <w:t xml:space="preserve">                required: true</w:t>
      </w:r>
    </w:p>
    <w:p w14:paraId="6AD74A75" w14:textId="77777777" w:rsidR="00B510EB" w:rsidRDefault="00B510EB" w:rsidP="00B510EB">
      <w:pPr>
        <w:pStyle w:val="PL"/>
      </w:pPr>
      <w:r>
        <w:t xml:space="preserve">                content:</w:t>
      </w:r>
    </w:p>
    <w:p w14:paraId="60505127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4463FAE" w14:textId="77777777" w:rsidR="00B510EB" w:rsidRDefault="00B510EB" w:rsidP="00B510EB">
      <w:pPr>
        <w:pStyle w:val="PL"/>
      </w:pPr>
      <w:r>
        <w:t xml:space="preserve">                    schema:</w:t>
      </w:r>
    </w:p>
    <w:p w14:paraId="1605A904" w14:textId="77777777" w:rsidR="00B510EB" w:rsidRDefault="00B510EB" w:rsidP="00B510EB">
      <w:pPr>
        <w:pStyle w:val="PL"/>
      </w:pPr>
      <w:r>
        <w:t xml:space="preserve">                      $ref: '#/components/schemas/NotifyCorrelatedNotificationChanged'</w:t>
      </w:r>
    </w:p>
    <w:p w14:paraId="7231B7C5" w14:textId="77777777" w:rsidR="00B510EB" w:rsidRDefault="00B510EB" w:rsidP="00B510EB">
      <w:pPr>
        <w:pStyle w:val="PL"/>
      </w:pPr>
      <w:r>
        <w:t xml:space="preserve">              responses:</w:t>
      </w:r>
    </w:p>
    <w:p w14:paraId="7863FF0B" w14:textId="77777777" w:rsidR="00B510EB" w:rsidRDefault="00B510EB" w:rsidP="00B510EB">
      <w:pPr>
        <w:pStyle w:val="PL"/>
      </w:pPr>
      <w:r>
        <w:t xml:space="preserve">                '204':</w:t>
      </w:r>
    </w:p>
    <w:p w14:paraId="2F3C3A37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4921524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6341D2A7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6F3B42EE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F83A4BD" w14:textId="77777777" w:rsidR="00B510EB" w:rsidRDefault="00B510EB" w:rsidP="00B510EB">
      <w:pPr>
        <w:pStyle w:val="PL"/>
      </w:pPr>
      <w:r>
        <w:t xml:space="preserve">                default:</w:t>
      </w:r>
    </w:p>
    <w:p w14:paraId="0853BF4E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FDEC23F" w14:textId="77777777" w:rsidR="00B510EB" w:rsidRDefault="00B510EB" w:rsidP="00B510EB">
      <w:pPr>
        <w:pStyle w:val="PL"/>
      </w:pPr>
      <w:r>
        <w:t xml:space="preserve">                  content:</w:t>
      </w:r>
    </w:p>
    <w:p w14:paraId="6FCE931F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62EEFADB" w14:textId="77777777" w:rsidR="00B510EB" w:rsidRDefault="00B510EB" w:rsidP="00B510EB">
      <w:pPr>
        <w:pStyle w:val="PL"/>
      </w:pPr>
      <w:r>
        <w:t xml:space="preserve">                      schema:</w:t>
      </w:r>
    </w:p>
    <w:p w14:paraId="051A814C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4DEFD00" w14:textId="77777777" w:rsidR="00B510EB" w:rsidRDefault="00B510EB" w:rsidP="00B510EB">
      <w:pPr>
        <w:pStyle w:val="PL"/>
      </w:pPr>
      <w:r>
        <w:t xml:space="preserve">        notifyAckStateChanged:</w:t>
      </w:r>
    </w:p>
    <w:p w14:paraId="599CD246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703BA922" w14:textId="77777777" w:rsidR="00B510EB" w:rsidRDefault="00B510EB" w:rsidP="00B510EB">
      <w:pPr>
        <w:pStyle w:val="PL"/>
      </w:pPr>
      <w:r>
        <w:t xml:space="preserve">            post:</w:t>
      </w:r>
    </w:p>
    <w:p w14:paraId="3BD47829" w14:textId="77777777" w:rsidR="00B510EB" w:rsidRDefault="00B510EB" w:rsidP="00B510EB">
      <w:pPr>
        <w:pStyle w:val="PL"/>
      </w:pPr>
      <w:r>
        <w:t xml:space="preserve">              requestBody:</w:t>
      </w:r>
    </w:p>
    <w:p w14:paraId="61128BA4" w14:textId="77777777" w:rsidR="00B510EB" w:rsidRDefault="00B510EB" w:rsidP="00B510EB">
      <w:pPr>
        <w:pStyle w:val="PL"/>
      </w:pPr>
      <w:r>
        <w:t xml:space="preserve">                required: true</w:t>
      </w:r>
    </w:p>
    <w:p w14:paraId="1F840F1C" w14:textId="77777777" w:rsidR="00B510EB" w:rsidRDefault="00B510EB" w:rsidP="00B510EB">
      <w:pPr>
        <w:pStyle w:val="PL"/>
      </w:pPr>
      <w:r>
        <w:t xml:space="preserve">                content:</w:t>
      </w:r>
    </w:p>
    <w:p w14:paraId="28447AA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622AF43" w14:textId="77777777" w:rsidR="00B510EB" w:rsidRDefault="00B510EB" w:rsidP="00B510EB">
      <w:pPr>
        <w:pStyle w:val="PL"/>
      </w:pPr>
      <w:r>
        <w:t xml:space="preserve">                    schema:</w:t>
      </w:r>
    </w:p>
    <w:p w14:paraId="5BAA7F92" w14:textId="77777777" w:rsidR="00B510EB" w:rsidRDefault="00B510EB" w:rsidP="00B510EB">
      <w:pPr>
        <w:pStyle w:val="PL"/>
      </w:pPr>
      <w:r>
        <w:t xml:space="preserve">                      $ref: '#/components/schemas/NotifyAckStateChanged'</w:t>
      </w:r>
    </w:p>
    <w:p w14:paraId="36ECE2E6" w14:textId="77777777" w:rsidR="00B510EB" w:rsidRDefault="00B510EB" w:rsidP="00B510EB">
      <w:pPr>
        <w:pStyle w:val="PL"/>
      </w:pPr>
      <w:r>
        <w:t xml:space="preserve">              responses:</w:t>
      </w:r>
    </w:p>
    <w:p w14:paraId="38C969BF" w14:textId="77777777" w:rsidR="00B510EB" w:rsidRDefault="00B510EB" w:rsidP="00B510EB">
      <w:pPr>
        <w:pStyle w:val="PL"/>
      </w:pPr>
      <w:r>
        <w:t xml:space="preserve">                '204':</w:t>
      </w:r>
    </w:p>
    <w:p w14:paraId="21EA9636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3F915695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45B3581D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0C481D0A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58ECD91" w14:textId="77777777" w:rsidR="00B510EB" w:rsidRDefault="00B510EB" w:rsidP="00B510EB">
      <w:pPr>
        <w:pStyle w:val="PL"/>
      </w:pPr>
      <w:r>
        <w:t xml:space="preserve">                default:</w:t>
      </w:r>
    </w:p>
    <w:p w14:paraId="127111B7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16C14B63" w14:textId="77777777" w:rsidR="00B510EB" w:rsidRDefault="00B510EB" w:rsidP="00B510EB">
      <w:pPr>
        <w:pStyle w:val="PL"/>
      </w:pPr>
      <w:r>
        <w:t xml:space="preserve">                  content:</w:t>
      </w:r>
    </w:p>
    <w:p w14:paraId="1075C765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116F2A89" w14:textId="77777777" w:rsidR="00B510EB" w:rsidRDefault="00B510EB" w:rsidP="00B510EB">
      <w:pPr>
        <w:pStyle w:val="PL"/>
      </w:pPr>
      <w:r>
        <w:t xml:space="preserve">                      schema:</w:t>
      </w:r>
    </w:p>
    <w:p w14:paraId="70BF9020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00090AF9" w14:textId="77777777" w:rsidR="00B510EB" w:rsidRDefault="00B510EB" w:rsidP="00B510EB">
      <w:pPr>
        <w:pStyle w:val="PL"/>
      </w:pPr>
      <w:r>
        <w:t xml:space="preserve">        notifyComments:</w:t>
      </w:r>
    </w:p>
    <w:p w14:paraId="75F6A2EF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1D598AC" w14:textId="77777777" w:rsidR="00B510EB" w:rsidRDefault="00B510EB" w:rsidP="00B510EB">
      <w:pPr>
        <w:pStyle w:val="PL"/>
      </w:pPr>
      <w:r>
        <w:t xml:space="preserve">            post:</w:t>
      </w:r>
    </w:p>
    <w:p w14:paraId="4A4ECAB0" w14:textId="77777777" w:rsidR="00B510EB" w:rsidRDefault="00B510EB" w:rsidP="00B510EB">
      <w:pPr>
        <w:pStyle w:val="PL"/>
      </w:pPr>
      <w:r>
        <w:t xml:space="preserve">              requestBody:</w:t>
      </w:r>
    </w:p>
    <w:p w14:paraId="4BC2915C" w14:textId="77777777" w:rsidR="00B510EB" w:rsidRDefault="00B510EB" w:rsidP="00B510EB">
      <w:pPr>
        <w:pStyle w:val="PL"/>
      </w:pPr>
      <w:r>
        <w:t xml:space="preserve">                required: true</w:t>
      </w:r>
    </w:p>
    <w:p w14:paraId="024F64F2" w14:textId="77777777" w:rsidR="00B510EB" w:rsidRDefault="00B510EB" w:rsidP="00B510EB">
      <w:pPr>
        <w:pStyle w:val="PL"/>
      </w:pPr>
      <w:r>
        <w:t xml:space="preserve">                content:</w:t>
      </w:r>
    </w:p>
    <w:p w14:paraId="3AE04852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4943324E" w14:textId="77777777" w:rsidR="00B510EB" w:rsidRDefault="00B510EB" w:rsidP="00B510EB">
      <w:pPr>
        <w:pStyle w:val="PL"/>
      </w:pPr>
      <w:r>
        <w:t xml:space="preserve">                    schema:</w:t>
      </w:r>
    </w:p>
    <w:p w14:paraId="31EDB3E0" w14:textId="77777777" w:rsidR="00B510EB" w:rsidRDefault="00B510EB" w:rsidP="00B510EB">
      <w:pPr>
        <w:pStyle w:val="PL"/>
      </w:pPr>
      <w:r>
        <w:t xml:space="preserve">                      $ref: '#/components/schemas/NotifyComments'</w:t>
      </w:r>
    </w:p>
    <w:p w14:paraId="071A748A" w14:textId="77777777" w:rsidR="00B510EB" w:rsidRDefault="00B510EB" w:rsidP="00B510EB">
      <w:pPr>
        <w:pStyle w:val="PL"/>
      </w:pPr>
      <w:r>
        <w:t xml:space="preserve">              responses:</w:t>
      </w:r>
    </w:p>
    <w:p w14:paraId="1CF595A5" w14:textId="77777777" w:rsidR="00B510EB" w:rsidRDefault="00B510EB" w:rsidP="00B510EB">
      <w:pPr>
        <w:pStyle w:val="PL"/>
      </w:pPr>
      <w:r>
        <w:t xml:space="preserve">                '204':</w:t>
      </w:r>
    </w:p>
    <w:p w14:paraId="147AA7AC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07F24F6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68B9C309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397C300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6C4B2467" w14:textId="77777777" w:rsidR="00B510EB" w:rsidRDefault="00B510EB" w:rsidP="00B510EB">
      <w:pPr>
        <w:pStyle w:val="PL"/>
      </w:pPr>
      <w:r>
        <w:t xml:space="preserve">                default:</w:t>
      </w:r>
    </w:p>
    <w:p w14:paraId="19C07589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769D4D3" w14:textId="77777777" w:rsidR="00B510EB" w:rsidRDefault="00B510EB" w:rsidP="00B510EB">
      <w:pPr>
        <w:pStyle w:val="PL"/>
      </w:pPr>
      <w:r>
        <w:t xml:space="preserve">                  content:</w:t>
      </w:r>
    </w:p>
    <w:p w14:paraId="02166425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300C897A" w14:textId="77777777" w:rsidR="00B510EB" w:rsidRDefault="00B510EB" w:rsidP="00B510EB">
      <w:pPr>
        <w:pStyle w:val="PL"/>
      </w:pPr>
      <w:r>
        <w:t xml:space="preserve">                      schema:</w:t>
      </w:r>
    </w:p>
    <w:p w14:paraId="6C02E357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45D85F2A" w14:textId="77777777" w:rsidR="00B510EB" w:rsidRDefault="00B510EB" w:rsidP="00B510EB">
      <w:pPr>
        <w:pStyle w:val="PL"/>
      </w:pPr>
      <w:r>
        <w:t xml:space="preserve">        notifyPotentialFaultyAlarmList:</w:t>
      </w:r>
    </w:p>
    <w:p w14:paraId="18C7B117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3FE1893C" w14:textId="77777777" w:rsidR="00B510EB" w:rsidRDefault="00B510EB" w:rsidP="00B510EB">
      <w:pPr>
        <w:pStyle w:val="PL"/>
      </w:pPr>
      <w:r>
        <w:t xml:space="preserve">            post:</w:t>
      </w:r>
    </w:p>
    <w:p w14:paraId="4A5AA062" w14:textId="77777777" w:rsidR="00B510EB" w:rsidRDefault="00B510EB" w:rsidP="00B510EB">
      <w:pPr>
        <w:pStyle w:val="PL"/>
      </w:pPr>
      <w:r>
        <w:t xml:space="preserve">              requestBody:</w:t>
      </w:r>
    </w:p>
    <w:p w14:paraId="11C7A46C" w14:textId="77777777" w:rsidR="00B510EB" w:rsidRDefault="00B510EB" w:rsidP="00B510EB">
      <w:pPr>
        <w:pStyle w:val="PL"/>
      </w:pPr>
      <w:r>
        <w:t xml:space="preserve">                required: true</w:t>
      </w:r>
    </w:p>
    <w:p w14:paraId="32FB8E63" w14:textId="77777777" w:rsidR="00B510EB" w:rsidRDefault="00B510EB" w:rsidP="00B510EB">
      <w:pPr>
        <w:pStyle w:val="PL"/>
      </w:pPr>
      <w:r>
        <w:t xml:space="preserve">                content:</w:t>
      </w:r>
    </w:p>
    <w:p w14:paraId="77924CEB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429DD539" w14:textId="77777777" w:rsidR="00B510EB" w:rsidRDefault="00B510EB" w:rsidP="00B510EB">
      <w:pPr>
        <w:pStyle w:val="PL"/>
      </w:pPr>
      <w:r>
        <w:t xml:space="preserve">                    schema:</w:t>
      </w:r>
    </w:p>
    <w:p w14:paraId="3C09BD4E" w14:textId="77777777" w:rsidR="00B510EB" w:rsidRDefault="00B510EB" w:rsidP="00B510EB">
      <w:pPr>
        <w:pStyle w:val="PL"/>
      </w:pPr>
      <w:r>
        <w:t xml:space="preserve">                      $ref: '#/components/schemas/NotifyPotentialFaultyAlarmList'</w:t>
      </w:r>
    </w:p>
    <w:p w14:paraId="5CB02BC1" w14:textId="77777777" w:rsidR="00B510EB" w:rsidRDefault="00B510EB" w:rsidP="00B510EB">
      <w:pPr>
        <w:pStyle w:val="PL"/>
      </w:pPr>
      <w:r>
        <w:t xml:space="preserve">              responses:</w:t>
      </w:r>
    </w:p>
    <w:p w14:paraId="6D8B83D2" w14:textId="77777777" w:rsidR="00B510EB" w:rsidRDefault="00B510EB" w:rsidP="00B510EB">
      <w:pPr>
        <w:pStyle w:val="PL"/>
      </w:pPr>
      <w:r>
        <w:t xml:space="preserve">                '204':</w:t>
      </w:r>
    </w:p>
    <w:p w14:paraId="1C4D0108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512D5F8E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54B7A7A5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24A755B6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428FE8C1" w14:textId="77777777" w:rsidR="00B510EB" w:rsidRDefault="00B510EB" w:rsidP="00B510EB">
      <w:pPr>
        <w:pStyle w:val="PL"/>
      </w:pPr>
      <w:r>
        <w:t xml:space="preserve">                default:</w:t>
      </w:r>
    </w:p>
    <w:p w14:paraId="25E11273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468D938E" w14:textId="77777777" w:rsidR="00B510EB" w:rsidRDefault="00B510EB" w:rsidP="00B510EB">
      <w:pPr>
        <w:pStyle w:val="PL"/>
      </w:pPr>
      <w:r>
        <w:t xml:space="preserve">                  content:</w:t>
      </w:r>
    </w:p>
    <w:p w14:paraId="406276E4" w14:textId="77777777" w:rsidR="00B510EB" w:rsidRDefault="00B510EB" w:rsidP="00B510EB">
      <w:pPr>
        <w:pStyle w:val="PL"/>
      </w:pPr>
      <w:r>
        <w:lastRenderedPageBreak/>
        <w:t xml:space="preserve">                    application/json:</w:t>
      </w:r>
    </w:p>
    <w:p w14:paraId="1C77ED89" w14:textId="77777777" w:rsidR="00B510EB" w:rsidRDefault="00B510EB" w:rsidP="00B510EB">
      <w:pPr>
        <w:pStyle w:val="PL"/>
      </w:pPr>
      <w:r>
        <w:t xml:space="preserve">                      schema:</w:t>
      </w:r>
    </w:p>
    <w:p w14:paraId="3FE0590A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1CC4BE49" w14:textId="77777777" w:rsidR="00B510EB" w:rsidRDefault="00B510EB" w:rsidP="00B510EB">
      <w:pPr>
        <w:pStyle w:val="PL"/>
      </w:pPr>
      <w:r>
        <w:t xml:space="preserve">        notifyAlarmListRebuilt:</w:t>
      </w:r>
    </w:p>
    <w:p w14:paraId="42C4AE57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0E6125D0" w14:textId="77777777" w:rsidR="00B510EB" w:rsidRDefault="00B510EB" w:rsidP="00B510EB">
      <w:pPr>
        <w:pStyle w:val="PL"/>
      </w:pPr>
      <w:r>
        <w:t xml:space="preserve">            post:</w:t>
      </w:r>
    </w:p>
    <w:p w14:paraId="3FF446BF" w14:textId="77777777" w:rsidR="00B510EB" w:rsidRDefault="00B510EB" w:rsidP="00B510EB">
      <w:pPr>
        <w:pStyle w:val="PL"/>
      </w:pPr>
      <w:r>
        <w:t xml:space="preserve">              requestBody:</w:t>
      </w:r>
    </w:p>
    <w:p w14:paraId="194AF158" w14:textId="77777777" w:rsidR="00B510EB" w:rsidRDefault="00B510EB" w:rsidP="00B510EB">
      <w:pPr>
        <w:pStyle w:val="PL"/>
      </w:pPr>
      <w:r>
        <w:t xml:space="preserve">                required: true</w:t>
      </w:r>
    </w:p>
    <w:p w14:paraId="6B197C48" w14:textId="77777777" w:rsidR="00B510EB" w:rsidRDefault="00B510EB" w:rsidP="00B510EB">
      <w:pPr>
        <w:pStyle w:val="PL"/>
      </w:pPr>
      <w:r>
        <w:t xml:space="preserve">                content:</w:t>
      </w:r>
    </w:p>
    <w:p w14:paraId="4BC1C2A7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63555B1B" w14:textId="77777777" w:rsidR="00B510EB" w:rsidRDefault="00B510EB" w:rsidP="00B510EB">
      <w:pPr>
        <w:pStyle w:val="PL"/>
      </w:pPr>
      <w:r>
        <w:t xml:space="preserve">                    schema:</w:t>
      </w:r>
    </w:p>
    <w:p w14:paraId="5C94FDDD" w14:textId="77777777" w:rsidR="00B510EB" w:rsidRDefault="00B510EB" w:rsidP="00B510EB">
      <w:pPr>
        <w:pStyle w:val="PL"/>
      </w:pPr>
      <w:r>
        <w:t xml:space="preserve">                      $ref: '#/components/schemas/NotifyAlarmListRebuilt'</w:t>
      </w:r>
    </w:p>
    <w:p w14:paraId="5ADBE611" w14:textId="77777777" w:rsidR="00B510EB" w:rsidRDefault="00B510EB" w:rsidP="00B510EB">
      <w:pPr>
        <w:pStyle w:val="PL"/>
      </w:pPr>
      <w:r>
        <w:t xml:space="preserve">              responses:</w:t>
      </w:r>
    </w:p>
    <w:p w14:paraId="411611C3" w14:textId="77777777" w:rsidR="00B510EB" w:rsidRDefault="00B510EB" w:rsidP="00B510EB">
      <w:pPr>
        <w:pStyle w:val="PL"/>
      </w:pPr>
      <w:r>
        <w:t xml:space="preserve">                '204':</w:t>
      </w:r>
    </w:p>
    <w:p w14:paraId="06B43BC9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B664E9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2EE2802E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425C1F74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632F8E90" w14:textId="77777777" w:rsidR="00B510EB" w:rsidRDefault="00B510EB" w:rsidP="00B510EB">
      <w:pPr>
        <w:pStyle w:val="PL"/>
      </w:pPr>
      <w:r>
        <w:t xml:space="preserve">                default:</w:t>
      </w:r>
    </w:p>
    <w:p w14:paraId="327D19F5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4599836" w14:textId="77777777" w:rsidR="00B510EB" w:rsidRDefault="00B510EB" w:rsidP="00B510EB">
      <w:pPr>
        <w:pStyle w:val="PL"/>
      </w:pPr>
      <w:r>
        <w:t xml:space="preserve">                  content:</w:t>
      </w:r>
    </w:p>
    <w:p w14:paraId="7C30F8AD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7DC0F35D" w14:textId="77777777" w:rsidR="00B510EB" w:rsidRDefault="00B510EB" w:rsidP="00B510EB">
      <w:pPr>
        <w:pStyle w:val="PL"/>
      </w:pPr>
      <w:r>
        <w:t xml:space="preserve">                      schema:</w:t>
      </w:r>
    </w:p>
    <w:p w14:paraId="6E4533FD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6FE85ED4" w14:textId="77777777" w:rsidR="00B510EB" w:rsidRDefault="00B510EB" w:rsidP="00B510EB">
      <w:pPr>
        <w:pStyle w:val="PL"/>
      </w:pPr>
      <w:r>
        <w:t xml:space="preserve">  /subscriptions/{subscriptionId}:</w:t>
      </w:r>
    </w:p>
    <w:p w14:paraId="408AD6D6" w14:textId="77777777" w:rsidR="00B510EB" w:rsidRDefault="00B510EB" w:rsidP="00B510EB">
      <w:pPr>
        <w:pStyle w:val="PL"/>
      </w:pPr>
      <w:r>
        <w:t xml:space="preserve">    delete:</w:t>
      </w:r>
    </w:p>
    <w:p w14:paraId="2960B845" w14:textId="77777777" w:rsidR="00B510EB" w:rsidRDefault="00B510EB" w:rsidP="00B510EB">
      <w:pPr>
        <w:pStyle w:val="PL"/>
      </w:pPr>
      <w:r>
        <w:t xml:space="preserve">      summary: Delete a subscription</w:t>
      </w:r>
    </w:p>
    <w:p w14:paraId="7E89F173" w14:textId="77777777" w:rsidR="00B510EB" w:rsidRDefault="00B510EB" w:rsidP="00B510EB">
      <w:pPr>
        <w:pStyle w:val="PL"/>
      </w:pPr>
      <w:r>
        <w:t xml:space="preserve">      description: &gt;-</w:t>
      </w:r>
    </w:p>
    <w:p w14:paraId="0D00C66F" w14:textId="77777777" w:rsidR="00B510EB" w:rsidRDefault="00B510EB" w:rsidP="00B510EB">
      <w:pPr>
        <w:pStyle w:val="PL"/>
      </w:pPr>
      <w:r>
        <w:t xml:space="preserve">        The subscription is deleted by deleting the corresponding subscription</w:t>
      </w:r>
    </w:p>
    <w:p w14:paraId="71C95B53" w14:textId="77777777" w:rsidR="00B510EB" w:rsidRDefault="00B510EB" w:rsidP="00B510EB">
      <w:pPr>
        <w:pStyle w:val="PL"/>
      </w:pPr>
      <w:r>
        <w:t xml:space="preserve">        resource. The resource to be deleted is identified with the path</w:t>
      </w:r>
    </w:p>
    <w:p w14:paraId="54C17889" w14:textId="77777777" w:rsidR="00B510EB" w:rsidRDefault="00B510EB" w:rsidP="00B510EB">
      <w:pPr>
        <w:pStyle w:val="PL"/>
      </w:pPr>
      <w:r>
        <w:t xml:space="preserve">        component of the URI.</w:t>
      </w:r>
    </w:p>
    <w:p w14:paraId="1D3A0380" w14:textId="77777777" w:rsidR="00B510EB" w:rsidRDefault="00B510EB" w:rsidP="00B510EB">
      <w:pPr>
        <w:pStyle w:val="PL"/>
      </w:pPr>
      <w:r>
        <w:t xml:space="preserve">      parameters:</w:t>
      </w:r>
    </w:p>
    <w:p w14:paraId="55A51646" w14:textId="77777777" w:rsidR="00B510EB" w:rsidRDefault="00B510EB" w:rsidP="00B510EB">
      <w:pPr>
        <w:pStyle w:val="PL"/>
      </w:pPr>
      <w:r>
        <w:t xml:space="preserve">        - name: subscriptionId</w:t>
      </w:r>
    </w:p>
    <w:p w14:paraId="39544DED" w14:textId="77777777" w:rsidR="00B510EB" w:rsidRDefault="00B510EB" w:rsidP="00B510EB">
      <w:pPr>
        <w:pStyle w:val="PL"/>
      </w:pPr>
      <w:r>
        <w:t xml:space="preserve">          in: path</w:t>
      </w:r>
    </w:p>
    <w:p w14:paraId="723E5669" w14:textId="77777777" w:rsidR="00B510EB" w:rsidRDefault="00B510EB" w:rsidP="00B510EB">
      <w:pPr>
        <w:pStyle w:val="PL"/>
      </w:pPr>
      <w:r>
        <w:t xml:space="preserve">          description: Identifies the subscription to be deleted.</w:t>
      </w:r>
    </w:p>
    <w:p w14:paraId="5C85E7C3" w14:textId="77777777" w:rsidR="00B510EB" w:rsidRDefault="00B510EB" w:rsidP="00B510EB">
      <w:pPr>
        <w:pStyle w:val="PL"/>
      </w:pPr>
      <w:r>
        <w:t xml:space="preserve">          required: true</w:t>
      </w:r>
    </w:p>
    <w:p w14:paraId="18191A28" w14:textId="77777777" w:rsidR="00B510EB" w:rsidRDefault="00B510EB" w:rsidP="00B510EB">
      <w:pPr>
        <w:pStyle w:val="PL"/>
      </w:pPr>
      <w:r>
        <w:t xml:space="preserve">          schema:</w:t>
      </w:r>
    </w:p>
    <w:p w14:paraId="160D1CBE" w14:textId="77777777" w:rsidR="00B510EB" w:rsidRDefault="00B510EB" w:rsidP="00B510EB">
      <w:pPr>
        <w:pStyle w:val="PL"/>
      </w:pPr>
      <w:r>
        <w:t xml:space="preserve">            type: string</w:t>
      </w:r>
    </w:p>
    <w:p w14:paraId="10145EF2" w14:textId="77777777" w:rsidR="00B510EB" w:rsidRDefault="00B510EB" w:rsidP="00B510EB">
      <w:pPr>
        <w:pStyle w:val="PL"/>
      </w:pPr>
      <w:r>
        <w:t xml:space="preserve">      responses:</w:t>
      </w:r>
    </w:p>
    <w:p w14:paraId="788B2D0C" w14:textId="77777777" w:rsidR="00B510EB" w:rsidRDefault="00B510EB" w:rsidP="00B510EB">
      <w:pPr>
        <w:pStyle w:val="PL"/>
      </w:pPr>
      <w:r>
        <w:t xml:space="preserve">        '204':</w:t>
      </w:r>
    </w:p>
    <w:p w14:paraId="0E4C1BF9" w14:textId="77777777" w:rsidR="00B510EB" w:rsidRDefault="00B510EB" w:rsidP="00B510EB">
      <w:pPr>
        <w:pStyle w:val="PL"/>
      </w:pPr>
      <w:r>
        <w:t xml:space="preserve">          description: &gt;-</w:t>
      </w:r>
    </w:p>
    <w:p w14:paraId="18D9E79E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7A9748CD" w14:textId="77777777" w:rsidR="00B510EB" w:rsidRDefault="00B510EB" w:rsidP="00B510EB">
      <w:pPr>
        <w:pStyle w:val="PL"/>
      </w:pPr>
      <w:r>
        <w:t xml:space="preserve">            The subscription resource has been deleted. The response message body</w:t>
      </w:r>
    </w:p>
    <w:p w14:paraId="18D0C75A" w14:textId="77777777" w:rsidR="00B510EB" w:rsidRDefault="00B510EB" w:rsidP="00B510EB">
      <w:pPr>
        <w:pStyle w:val="PL"/>
      </w:pPr>
      <w:r>
        <w:t xml:space="preserve">            is absent.</w:t>
      </w:r>
    </w:p>
    <w:p w14:paraId="1C7C8A4F" w14:textId="77777777" w:rsidR="00B510EB" w:rsidRDefault="00B510EB" w:rsidP="00B510EB">
      <w:pPr>
        <w:pStyle w:val="PL"/>
      </w:pPr>
      <w:r>
        <w:t xml:space="preserve">        default:</w:t>
      </w:r>
    </w:p>
    <w:p w14:paraId="70D2BE88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5FE44C55" w14:textId="77777777" w:rsidR="00B510EB" w:rsidRDefault="00B510EB" w:rsidP="00B510EB">
      <w:pPr>
        <w:pStyle w:val="PL"/>
      </w:pPr>
      <w:r>
        <w:t xml:space="preserve">          content:</w:t>
      </w:r>
    </w:p>
    <w:p w14:paraId="54514C7E" w14:textId="77777777" w:rsidR="00B510EB" w:rsidRDefault="00B510EB" w:rsidP="00B510EB">
      <w:pPr>
        <w:pStyle w:val="PL"/>
      </w:pPr>
      <w:r>
        <w:t xml:space="preserve">            application/json:</w:t>
      </w:r>
    </w:p>
    <w:p w14:paraId="4DF06207" w14:textId="77777777" w:rsidR="00B510EB" w:rsidRDefault="00B510EB" w:rsidP="00B510EB">
      <w:pPr>
        <w:pStyle w:val="PL"/>
      </w:pPr>
      <w:r>
        <w:t xml:space="preserve">              schema:</w:t>
      </w:r>
    </w:p>
    <w:p w14:paraId="19ED81BC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4796BEF2" w14:textId="77777777" w:rsidR="00B510EB" w:rsidRDefault="00B510EB" w:rsidP="00B510EB">
      <w:pPr>
        <w:pStyle w:val="PL"/>
      </w:pPr>
    </w:p>
    <w:p w14:paraId="7D2825D9" w14:textId="77777777" w:rsidR="00B510EB" w:rsidRDefault="00B510EB" w:rsidP="00B510EB">
      <w:pPr>
        <w:pStyle w:val="PL"/>
      </w:pPr>
      <w:r>
        <w:t>components:</w:t>
      </w:r>
    </w:p>
    <w:p w14:paraId="0840F12B" w14:textId="77777777" w:rsidR="00B510EB" w:rsidRDefault="00B510EB" w:rsidP="00B510EB">
      <w:pPr>
        <w:pStyle w:val="PL"/>
      </w:pPr>
      <w:r>
        <w:t xml:space="preserve">  schemas:</w:t>
      </w:r>
    </w:p>
    <w:p w14:paraId="3E70B17F" w14:textId="77777777" w:rsidR="00B510EB" w:rsidRDefault="00B510EB" w:rsidP="00B510EB">
      <w:pPr>
        <w:pStyle w:val="PL"/>
      </w:pPr>
    </w:p>
    <w:p w14:paraId="04563BCB" w14:textId="77777777" w:rsidR="00B510EB" w:rsidRDefault="00B510EB" w:rsidP="00B510EB">
      <w:pPr>
        <w:pStyle w:val="PL"/>
      </w:pPr>
      <w:r>
        <w:t xml:space="preserve">  #---- Definition of AlarmRecord ----------------------------------------------------#</w:t>
      </w:r>
    </w:p>
    <w:p w14:paraId="7B408860" w14:textId="77777777" w:rsidR="00B510EB" w:rsidRDefault="00B510EB" w:rsidP="00B510EB">
      <w:pPr>
        <w:pStyle w:val="PL"/>
      </w:pPr>
      <w:r>
        <w:t xml:space="preserve"> </w:t>
      </w:r>
    </w:p>
    <w:p w14:paraId="75BCBC77" w14:textId="77777777" w:rsidR="00B510EB" w:rsidRDefault="00B510EB" w:rsidP="00B510EB">
      <w:pPr>
        <w:pStyle w:val="PL"/>
      </w:pPr>
      <w:r>
        <w:t xml:space="preserve">    AlarmId:</w:t>
      </w:r>
    </w:p>
    <w:p w14:paraId="64970927" w14:textId="77777777" w:rsidR="00B510EB" w:rsidRDefault="00B510EB" w:rsidP="00B510EB">
      <w:pPr>
        <w:pStyle w:val="PL"/>
      </w:pPr>
      <w:r>
        <w:t xml:space="preserve">      type: string</w:t>
      </w:r>
    </w:p>
    <w:p w14:paraId="11471AFA" w14:textId="77777777" w:rsidR="00B510EB" w:rsidRDefault="00B510EB" w:rsidP="00B510EB">
      <w:pPr>
        <w:pStyle w:val="PL"/>
      </w:pPr>
      <w:r>
        <w:t xml:space="preserve">    AlarmType:</w:t>
      </w:r>
    </w:p>
    <w:p w14:paraId="6FE29B52" w14:textId="77777777" w:rsidR="00B510EB" w:rsidRDefault="00B510EB" w:rsidP="00B510EB">
      <w:pPr>
        <w:pStyle w:val="PL"/>
      </w:pPr>
      <w:r>
        <w:t xml:space="preserve">      type: string</w:t>
      </w:r>
    </w:p>
    <w:p w14:paraId="636D82F6" w14:textId="77777777" w:rsidR="00B510EB" w:rsidRDefault="00B510EB" w:rsidP="00B510EB">
      <w:pPr>
        <w:pStyle w:val="PL"/>
      </w:pPr>
      <w:r>
        <w:t xml:space="preserve">      enum:</w:t>
      </w:r>
    </w:p>
    <w:p w14:paraId="7B46000A" w14:textId="77777777" w:rsidR="00B510EB" w:rsidRDefault="00B510EB" w:rsidP="00B510EB">
      <w:pPr>
        <w:pStyle w:val="PL"/>
      </w:pPr>
      <w:r>
        <w:t xml:space="preserve">        - COMMUNICATIONS_ALARM</w:t>
      </w:r>
    </w:p>
    <w:p w14:paraId="477C7652" w14:textId="77777777" w:rsidR="00B510EB" w:rsidRDefault="00B510EB" w:rsidP="00B510EB">
      <w:pPr>
        <w:pStyle w:val="PL"/>
      </w:pPr>
      <w:r>
        <w:t xml:space="preserve">        - QUALITY_OF_SERVICE_ALARM</w:t>
      </w:r>
    </w:p>
    <w:p w14:paraId="0CD3F6D8" w14:textId="77777777" w:rsidR="00B510EB" w:rsidRDefault="00B510EB" w:rsidP="00B510EB">
      <w:pPr>
        <w:pStyle w:val="PL"/>
      </w:pPr>
      <w:r>
        <w:t xml:space="preserve">        - PROCESSING_ERROR_ALARM</w:t>
      </w:r>
    </w:p>
    <w:p w14:paraId="3AB161C9" w14:textId="77777777" w:rsidR="00B510EB" w:rsidRDefault="00B510EB" w:rsidP="00B510EB">
      <w:pPr>
        <w:pStyle w:val="PL"/>
      </w:pPr>
      <w:r>
        <w:t xml:space="preserve">        - EQUIPMENT_ALARM</w:t>
      </w:r>
    </w:p>
    <w:p w14:paraId="42012107" w14:textId="77777777" w:rsidR="00B510EB" w:rsidRDefault="00B510EB" w:rsidP="00B510EB">
      <w:pPr>
        <w:pStyle w:val="PL"/>
      </w:pPr>
      <w:r>
        <w:t xml:space="preserve">        - ENVIRONMENTAL_ALARM</w:t>
      </w:r>
    </w:p>
    <w:p w14:paraId="405CEE8C" w14:textId="77777777" w:rsidR="00B510EB" w:rsidRDefault="00B510EB" w:rsidP="00B510EB">
      <w:pPr>
        <w:pStyle w:val="PL"/>
      </w:pPr>
      <w:r>
        <w:t xml:space="preserve">        - INTEGRITY_VIOLATION</w:t>
      </w:r>
    </w:p>
    <w:p w14:paraId="48384501" w14:textId="77777777" w:rsidR="00B510EB" w:rsidRDefault="00B510EB" w:rsidP="00B510EB">
      <w:pPr>
        <w:pStyle w:val="PL"/>
      </w:pPr>
      <w:r>
        <w:t xml:space="preserve">        - OPERATIONAL_VIOLATION</w:t>
      </w:r>
    </w:p>
    <w:p w14:paraId="31BC1087" w14:textId="77777777" w:rsidR="00B510EB" w:rsidRDefault="00B510EB" w:rsidP="00B510EB">
      <w:pPr>
        <w:pStyle w:val="PL"/>
      </w:pPr>
      <w:r>
        <w:t xml:space="preserve">        - PHYSICAL_VIOLATION</w:t>
      </w:r>
    </w:p>
    <w:p w14:paraId="16D2EABB" w14:textId="77777777" w:rsidR="00B510EB" w:rsidRDefault="00B510EB" w:rsidP="00B510EB">
      <w:pPr>
        <w:pStyle w:val="PL"/>
      </w:pPr>
      <w:r>
        <w:t xml:space="preserve">        - SECURITY_SERVICE_OR_MECHANISM_VIOLATION</w:t>
      </w:r>
    </w:p>
    <w:p w14:paraId="3483B9B0" w14:textId="77777777" w:rsidR="00B510EB" w:rsidRDefault="00B510EB" w:rsidP="00B510EB">
      <w:pPr>
        <w:pStyle w:val="PL"/>
      </w:pPr>
      <w:r>
        <w:t xml:space="preserve">        - TIME_DOMAIN_VIOLATION</w:t>
      </w:r>
    </w:p>
    <w:p w14:paraId="3C775FCB" w14:textId="77777777" w:rsidR="00B510EB" w:rsidRDefault="00B510EB" w:rsidP="00B510EB">
      <w:pPr>
        <w:pStyle w:val="PL"/>
      </w:pPr>
      <w:r>
        <w:t xml:space="preserve">    ProbableCause:</w:t>
      </w:r>
    </w:p>
    <w:p w14:paraId="4AA2B3D4" w14:textId="77777777" w:rsidR="00B510EB" w:rsidRDefault="00B510EB" w:rsidP="00B510EB">
      <w:pPr>
        <w:pStyle w:val="PL"/>
      </w:pPr>
      <w:r>
        <w:t xml:space="preserve">      description: &gt;-</w:t>
      </w:r>
    </w:p>
    <w:p w14:paraId="5ED9B7FC" w14:textId="77777777" w:rsidR="00B510EB" w:rsidRDefault="00B510EB" w:rsidP="00B510EB">
      <w:pPr>
        <w:pStyle w:val="PL"/>
      </w:pPr>
      <w:r>
        <w:t xml:space="preserve">        The value of the probable cause may be a specific standardized string, or any</w:t>
      </w:r>
    </w:p>
    <w:p w14:paraId="617434EF" w14:textId="77777777" w:rsidR="00B510EB" w:rsidRDefault="00B510EB" w:rsidP="00B510EB">
      <w:pPr>
        <w:pStyle w:val="PL"/>
      </w:pPr>
      <w:r>
        <w:t xml:space="preserve">        vendor provided string. Probable cause strings are not standardized in the</w:t>
      </w:r>
    </w:p>
    <w:p w14:paraId="421F8E5D" w14:textId="77777777" w:rsidR="00B510EB" w:rsidRDefault="00B510EB" w:rsidP="00B510EB">
      <w:pPr>
        <w:pStyle w:val="PL"/>
      </w:pPr>
      <w:r>
        <w:t xml:space="preserve">        present document. They may be added in a future version. Up to then the</w:t>
      </w:r>
    </w:p>
    <w:p w14:paraId="4FA561F2" w14:textId="77777777" w:rsidR="00B510EB" w:rsidRDefault="00B510EB" w:rsidP="00B510EB">
      <w:pPr>
        <w:pStyle w:val="PL"/>
      </w:pPr>
      <w:r>
        <w:t xml:space="preserve">        mapping of the generic probable cause strings "PROBABLE_CAUSE_001" to</w:t>
      </w:r>
    </w:p>
    <w:p w14:paraId="16AB6ACA" w14:textId="77777777" w:rsidR="00B510EB" w:rsidRDefault="00B510EB" w:rsidP="00B510EB">
      <w:pPr>
        <w:pStyle w:val="PL"/>
      </w:pPr>
      <w:r>
        <w:t xml:space="preserve">        "PROBABLE_CAUSE_005" is vendor specific.</w:t>
      </w:r>
    </w:p>
    <w:p w14:paraId="492C941C" w14:textId="77777777" w:rsidR="00B510EB" w:rsidRDefault="00B510EB" w:rsidP="00B510EB">
      <w:pPr>
        <w:pStyle w:val="PL"/>
      </w:pPr>
      <w:r>
        <w:lastRenderedPageBreak/>
        <w:t xml:space="preserve">        The value of the probable cause may also be an integer. The mapping of integer</w:t>
      </w:r>
    </w:p>
    <w:p w14:paraId="4E3AD003" w14:textId="77777777" w:rsidR="00B510EB" w:rsidRDefault="00B510EB" w:rsidP="00B510EB">
      <w:pPr>
        <w:pStyle w:val="PL"/>
      </w:pPr>
      <w:r>
        <w:t xml:space="preserve">        values to probable causes is vendor specific.</w:t>
      </w:r>
    </w:p>
    <w:p w14:paraId="414AD4C3" w14:textId="77777777" w:rsidR="00B510EB" w:rsidRDefault="00B510EB" w:rsidP="00B510EB">
      <w:pPr>
        <w:pStyle w:val="PL"/>
      </w:pPr>
      <w:r>
        <w:t xml:space="preserve">      oneOf:</w:t>
      </w:r>
    </w:p>
    <w:p w14:paraId="6ED1163A" w14:textId="77777777" w:rsidR="00B510EB" w:rsidRDefault="00B510EB" w:rsidP="00B510EB">
      <w:pPr>
        <w:pStyle w:val="PL"/>
      </w:pPr>
      <w:r>
        <w:t xml:space="preserve">        - anyOf:</w:t>
      </w:r>
    </w:p>
    <w:p w14:paraId="664EA3A8" w14:textId="77777777" w:rsidR="00B510EB" w:rsidRDefault="00B510EB" w:rsidP="00B510EB">
      <w:pPr>
        <w:pStyle w:val="PL"/>
      </w:pPr>
      <w:r>
        <w:t xml:space="preserve">            - type: string</w:t>
      </w:r>
    </w:p>
    <w:p w14:paraId="71E95625" w14:textId="77777777" w:rsidR="00B510EB" w:rsidRDefault="00B510EB" w:rsidP="00B510EB">
      <w:pPr>
        <w:pStyle w:val="PL"/>
      </w:pPr>
      <w:r>
        <w:t xml:space="preserve">              enum:</w:t>
      </w:r>
    </w:p>
    <w:p w14:paraId="1F9ABBC9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    </w:t>
      </w:r>
      <w:r w:rsidRPr="000C0D94">
        <w:rPr>
          <w:lang w:val="fr-FR"/>
        </w:rPr>
        <w:t>- PROBABLE_CAUSE_001</w:t>
      </w:r>
    </w:p>
    <w:p w14:paraId="0E22C8B1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PROBABLE_CAUSE_002</w:t>
      </w:r>
    </w:p>
    <w:p w14:paraId="6779EA64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PROBABLE_CAUSE_003</w:t>
      </w:r>
    </w:p>
    <w:p w14:paraId="4B21F218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PROBABLE_CAUSE_004</w:t>
      </w:r>
    </w:p>
    <w:p w14:paraId="70514E8B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  - PROBABLE_CAUSE_005</w:t>
      </w:r>
    </w:p>
    <w:p w14:paraId="7A3F23CD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- type: string</w:t>
      </w:r>
    </w:p>
    <w:p w14:paraId="634D72AC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</w:t>
      </w:r>
      <w:r>
        <w:t>- type: integer</w:t>
      </w:r>
    </w:p>
    <w:p w14:paraId="2D350C6C" w14:textId="77777777" w:rsidR="00B510EB" w:rsidRDefault="00B510EB" w:rsidP="00B510EB">
      <w:pPr>
        <w:pStyle w:val="PL"/>
      </w:pPr>
      <w:r>
        <w:t xml:space="preserve">    SpecificProblem:</w:t>
      </w:r>
    </w:p>
    <w:p w14:paraId="672A6033" w14:textId="77777777" w:rsidR="00B510EB" w:rsidRDefault="00B510EB" w:rsidP="00B510EB">
      <w:pPr>
        <w:pStyle w:val="PL"/>
      </w:pPr>
      <w:r>
        <w:t xml:space="preserve">      oneOf:</w:t>
      </w:r>
    </w:p>
    <w:p w14:paraId="5FB983FB" w14:textId="77777777" w:rsidR="00B510EB" w:rsidRDefault="00B510EB" w:rsidP="00B510EB">
      <w:pPr>
        <w:pStyle w:val="PL"/>
      </w:pPr>
      <w:r>
        <w:t xml:space="preserve">        - type: string</w:t>
      </w:r>
    </w:p>
    <w:p w14:paraId="6B090CE5" w14:textId="77777777" w:rsidR="00B510EB" w:rsidRDefault="00B510EB" w:rsidP="00B510EB">
      <w:pPr>
        <w:pStyle w:val="PL"/>
      </w:pPr>
      <w:r>
        <w:t xml:space="preserve">        - type: integer</w:t>
      </w:r>
    </w:p>
    <w:p w14:paraId="5540AFCA" w14:textId="77777777" w:rsidR="00B510EB" w:rsidRDefault="00B510EB" w:rsidP="00B510EB">
      <w:pPr>
        <w:pStyle w:val="PL"/>
      </w:pPr>
      <w:r>
        <w:t xml:space="preserve">    PerceivedSeverity:</w:t>
      </w:r>
    </w:p>
    <w:p w14:paraId="2DA4C94D" w14:textId="77777777" w:rsidR="00B510EB" w:rsidRDefault="00B510EB" w:rsidP="00B510EB">
      <w:pPr>
        <w:pStyle w:val="PL"/>
      </w:pPr>
      <w:r>
        <w:t xml:space="preserve">      type: string</w:t>
      </w:r>
    </w:p>
    <w:p w14:paraId="25CB5E8C" w14:textId="77777777" w:rsidR="00B510EB" w:rsidRDefault="00B510EB" w:rsidP="00B510EB">
      <w:pPr>
        <w:pStyle w:val="PL"/>
      </w:pPr>
      <w:r>
        <w:t xml:space="preserve">      enum:</w:t>
      </w:r>
    </w:p>
    <w:p w14:paraId="05F6F6F5" w14:textId="77777777" w:rsidR="00B510EB" w:rsidRDefault="00B510EB" w:rsidP="00B510EB">
      <w:pPr>
        <w:pStyle w:val="PL"/>
      </w:pPr>
      <w:r>
        <w:t xml:space="preserve">        - INDETERMINATE</w:t>
      </w:r>
    </w:p>
    <w:p w14:paraId="6E6CBD2A" w14:textId="77777777" w:rsidR="00B510EB" w:rsidRDefault="00B510EB" w:rsidP="00B510EB">
      <w:pPr>
        <w:pStyle w:val="PL"/>
      </w:pPr>
      <w:r>
        <w:t xml:space="preserve">        - CRITICAL</w:t>
      </w:r>
    </w:p>
    <w:p w14:paraId="5CA1DBE2" w14:textId="77777777" w:rsidR="00B510EB" w:rsidRDefault="00B510EB" w:rsidP="00B510EB">
      <w:pPr>
        <w:pStyle w:val="PL"/>
      </w:pPr>
      <w:r>
        <w:t xml:space="preserve">        - MAJOR</w:t>
      </w:r>
    </w:p>
    <w:p w14:paraId="487D4F08" w14:textId="77777777" w:rsidR="00B510EB" w:rsidRDefault="00B510EB" w:rsidP="00B510EB">
      <w:pPr>
        <w:pStyle w:val="PL"/>
      </w:pPr>
      <w:r>
        <w:t xml:space="preserve">        - MINOR</w:t>
      </w:r>
    </w:p>
    <w:p w14:paraId="0A4DCF42" w14:textId="77777777" w:rsidR="00B510EB" w:rsidRDefault="00B510EB" w:rsidP="00B510EB">
      <w:pPr>
        <w:pStyle w:val="PL"/>
      </w:pPr>
      <w:r>
        <w:t xml:space="preserve">        - WARNING</w:t>
      </w:r>
    </w:p>
    <w:p w14:paraId="6614D949" w14:textId="77777777" w:rsidR="00B510EB" w:rsidRDefault="00B510EB" w:rsidP="00B510EB">
      <w:pPr>
        <w:pStyle w:val="PL"/>
      </w:pPr>
      <w:r>
        <w:t xml:space="preserve">        - CLEARED</w:t>
      </w:r>
    </w:p>
    <w:p w14:paraId="48E0BC35" w14:textId="77777777" w:rsidR="00B510EB" w:rsidRDefault="00B510EB" w:rsidP="00B510EB">
      <w:pPr>
        <w:pStyle w:val="PL"/>
      </w:pPr>
      <w:r>
        <w:t xml:space="preserve">    TrendIndication:</w:t>
      </w:r>
    </w:p>
    <w:p w14:paraId="70A10C4D" w14:textId="77777777" w:rsidR="00B510EB" w:rsidRDefault="00B510EB" w:rsidP="00B510EB">
      <w:pPr>
        <w:pStyle w:val="PL"/>
      </w:pPr>
      <w:r>
        <w:t xml:space="preserve">      type: string</w:t>
      </w:r>
    </w:p>
    <w:p w14:paraId="6D61D803" w14:textId="77777777" w:rsidR="00B510EB" w:rsidRDefault="00B510EB" w:rsidP="00B510EB">
      <w:pPr>
        <w:pStyle w:val="PL"/>
      </w:pPr>
      <w:r>
        <w:t xml:space="preserve">      enum:</w:t>
      </w:r>
    </w:p>
    <w:p w14:paraId="5DA8D69C" w14:textId="77777777" w:rsidR="00B510EB" w:rsidRDefault="00B510EB" w:rsidP="00B510EB">
      <w:pPr>
        <w:pStyle w:val="PL"/>
      </w:pPr>
      <w:r>
        <w:t xml:space="preserve">        - MORE_SEVERE</w:t>
      </w:r>
    </w:p>
    <w:p w14:paraId="313E11B0" w14:textId="77777777" w:rsidR="00B510EB" w:rsidRDefault="00B510EB" w:rsidP="00B510EB">
      <w:pPr>
        <w:pStyle w:val="PL"/>
      </w:pPr>
      <w:r>
        <w:t xml:space="preserve">        - NO_CHANGE</w:t>
      </w:r>
    </w:p>
    <w:p w14:paraId="35395FCF" w14:textId="77777777" w:rsidR="00B510EB" w:rsidRDefault="00B510EB" w:rsidP="00B510EB">
      <w:pPr>
        <w:pStyle w:val="PL"/>
      </w:pPr>
      <w:r>
        <w:t xml:space="preserve">        - LESS_SEVERE</w:t>
      </w:r>
    </w:p>
    <w:p w14:paraId="751D5DFD" w14:textId="77777777" w:rsidR="00B510EB" w:rsidRDefault="00B510EB" w:rsidP="00B510EB">
      <w:pPr>
        <w:pStyle w:val="PL"/>
      </w:pPr>
      <w:r>
        <w:t xml:space="preserve">    ThresholdHysteresis:</w:t>
      </w:r>
    </w:p>
    <w:p w14:paraId="02ABB24B" w14:textId="77777777" w:rsidR="00B510EB" w:rsidRDefault="00B510EB" w:rsidP="00B510EB">
      <w:pPr>
        <w:pStyle w:val="PL"/>
      </w:pPr>
      <w:r>
        <w:t xml:space="preserve">      type: object</w:t>
      </w:r>
    </w:p>
    <w:p w14:paraId="0FE392A2" w14:textId="77777777" w:rsidR="00B510EB" w:rsidRDefault="00B510EB" w:rsidP="00B510EB">
      <w:pPr>
        <w:pStyle w:val="PL"/>
      </w:pPr>
      <w:r>
        <w:t xml:space="preserve">      required:</w:t>
      </w:r>
    </w:p>
    <w:p w14:paraId="287D0ADA" w14:textId="77777777" w:rsidR="00B510EB" w:rsidRDefault="00B510EB" w:rsidP="00B510EB">
      <w:pPr>
        <w:pStyle w:val="PL"/>
      </w:pPr>
      <w:r>
        <w:t xml:space="preserve">        - high</w:t>
      </w:r>
    </w:p>
    <w:p w14:paraId="601607F0" w14:textId="77777777" w:rsidR="00B510EB" w:rsidRDefault="00B510EB" w:rsidP="00B510EB">
      <w:pPr>
        <w:pStyle w:val="PL"/>
      </w:pPr>
      <w:r>
        <w:t xml:space="preserve">      properties:</w:t>
      </w:r>
    </w:p>
    <w:p w14:paraId="483B6B9D" w14:textId="77777777" w:rsidR="00B510EB" w:rsidRDefault="00B510EB" w:rsidP="00B510EB">
      <w:pPr>
        <w:pStyle w:val="PL"/>
      </w:pPr>
      <w:r>
        <w:t xml:space="preserve">        high:</w:t>
      </w:r>
    </w:p>
    <w:p w14:paraId="2A9C2F51" w14:textId="77777777" w:rsidR="00B510EB" w:rsidRDefault="00B510EB" w:rsidP="00B510EB">
      <w:pPr>
        <w:pStyle w:val="PL"/>
      </w:pPr>
      <w:r>
        <w:t xml:space="preserve">          oneOf:</w:t>
      </w:r>
    </w:p>
    <w:p w14:paraId="44D002A1" w14:textId="77777777" w:rsidR="00B510EB" w:rsidRDefault="00B510EB" w:rsidP="00B510EB">
      <w:pPr>
        <w:pStyle w:val="PL"/>
      </w:pPr>
      <w:r>
        <w:t xml:space="preserve">            - type: integer</w:t>
      </w:r>
    </w:p>
    <w:p w14:paraId="7B01A9E9" w14:textId="77777777" w:rsidR="00B510EB" w:rsidRDefault="00B510EB" w:rsidP="00B510EB">
      <w:pPr>
        <w:pStyle w:val="PL"/>
      </w:pPr>
      <w:r>
        <w:t xml:space="preserve">            - $ref: 'TS28623_ComDefs.yaml#/components/schemas/Float'</w:t>
      </w:r>
    </w:p>
    <w:p w14:paraId="09E03E2B" w14:textId="77777777" w:rsidR="00B510EB" w:rsidRDefault="00B510EB" w:rsidP="00B510EB">
      <w:pPr>
        <w:pStyle w:val="PL"/>
      </w:pPr>
      <w:r>
        <w:t xml:space="preserve">        low:</w:t>
      </w:r>
    </w:p>
    <w:p w14:paraId="7ABDA819" w14:textId="77777777" w:rsidR="00B510EB" w:rsidRDefault="00B510EB" w:rsidP="00B510EB">
      <w:pPr>
        <w:pStyle w:val="PL"/>
      </w:pPr>
      <w:r>
        <w:t xml:space="preserve">          $ref: 'TS28623_ComDefs.yaml#/components/schemas/Float'</w:t>
      </w:r>
    </w:p>
    <w:p w14:paraId="58E6B4ED" w14:textId="77777777" w:rsidR="00B510EB" w:rsidRDefault="00B510EB" w:rsidP="00B510EB">
      <w:pPr>
        <w:pStyle w:val="PL"/>
      </w:pPr>
      <w:r>
        <w:t xml:space="preserve">    ThresholdLevelInd:</w:t>
      </w:r>
    </w:p>
    <w:p w14:paraId="25B7CD07" w14:textId="77777777" w:rsidR="00B510EB" w:rsidRDefault="00B510EB" w:rsidP="00B510EB">
      <w:pPr>
        <w:pStyle w:val="PL"/>
      </w:pPr>
      <w:r>
        <w:t xml:space="preserve">      oneOf:</w:t>
      </w:r>
    </w:p>
    <w:p w14:paraId="174152B9" w14:textId="77777777" w:rsidR="00B510EB" w:rsidRDefault="00B510EB" w:rsidP="00B510EB">
      <w:pPr>
        <w:pStyle w:val="PL"/>
      </w:pPr>
      <w:r>
        <w:t xml:space="preserve">        - type: object</w:t>
      </w:r>
    </w:p>
    <w:p w14:paraId="400F3A21" w14:textId="77777777" w:rsidR="00B510EB" w:rsidRDefault="00B510EB" w:rsidP="00B510EB">
      <w:pPr>
        <w:pStyle w:val="PL"/>
      </w:pPr>
      <w:r>
        <w:t xml:space="preserve">          properties:</w:t>
      </w:r>
    </w:p>
    <w:p w14:paraId="2335E34D" w14:textId="77777777" w:rsidR="00B510EB" w:rsidRDefault="00B510EB" w:rsidP="00B510EB">
      <w:pPr>
        <w:pStyle w:val="PL"/>
      </w:pPr>
      <w:r>
        <w:t xml:space="preserve">            up:</w:t>
      </w:r>
    </w:p>
    <w:p w14:paraId="655DB63F" w14:textId="77777777" w:rsidR="00B510EB" w:rsidRDefault="00B510EB" w:rsidP="00B510EB">
      <w:pPr>
        <w:pStyle w:val="PL"/>
      </w:pPr>
      <w:r>
        <w:t xml:space="preserve">              $ref: '#/components/schemas/ThresholdHysteresis'</w:t>
      </w:r>
    </w:p>
    <w:p w14:paraId="57256E58" w14:textId="77777777" w:rsidR="00B510EB" w:rsidRDefault="00B510EB" w:rsidP="00B510EB">
      <w:pPr>
        <w:pStyle w:val="PL"/>
      </w:pPr>
      <w:r>
        <w:t xml:space="preserve">        - type: object</w:t>
      </w:r>
    </w:p>
    <w:p w14:paraId="52070F8B" w14:textId="77777777" w:rsidR="00B510EB" w:rsidRDefault="00B510EB" w:rsidP="00B510EB">
      <w:pPr>
        <w:pStyle w:val="PL"/>
      </w:pPr>
      <w:r>
        <w:t xml:space="preserve">          properties:</w:t>
      </w:r>
    </w:p>
    <w:p w14:paraId="73EC1EB6" w14:textId="77777777" w:rsidR="00B510EB" w:rsidRDefault="00B510EB" w:rsidP="00B510EB">
      <w:pPr>
        <w:pStyle w:val="PL"/>
      </w:pPr>
      <w:r>
        <w:t xml:space="preserve">            down:</w:t>
      </w:r>
    </w:p>
    <w:p w14:paraId="44631671" w14:textId="77777777" w:rsidR="00B510EB" w:rsidRDefault="00B510EB" w:rsidP="00B510EB">
      <w:pPr>
        <w:pStyle w:val="PL"/>
      </w:pPr>
      <w:r>
        <w:t xml:space="preserve">              $ref: '#/components/schemas/ThresholdHysteresis'</w:t>
      </w:r>
    </w:p>
    <w:p w14:paraId="2860BD4D" w14:textId="77777777" w:rsidR="00B510EB" w:rsidRDefault="00B510EB" w:rsidP="00B510EB">
      <w:pPr>
        <w:pStyle w:val="PL"/>
      </w:pPr>
      <w:r>
        <w:t xml:space="preserve">    ThresholdInfo:</w:t>
      </w:r>
    </w:p>
    <w:p w14:paraId="224AFB0E" w14:textId="77777777" w:rsidR="00B510EB" w:rsidRDefault="00B510EB" w:rsidP="00B510EB">
      <w:pPr>
        <w:pStyle w:val="PL"/>
      </w:pPr>
      <w:r>
        <w:t xml:space="preserve">      type: object</w:t>
      </w:r>
    </w:p>
    <w:p w14:paraId="318E17E3" w14:textId="77777777" w:rsidR="00B510EB" w:rsidRDefault="00B510EB" w:rsidP="00B510EB">
      <w:pPr>
        <w:pStyle w:val="PL"/>
      </w:pPr>
      <w:r>
        <w:t xml:space="preserve">      properties:</w:t>
      </w:r>
    </w:p>
    <w:p w14:paraId="3337241A" w14:textId="77777777" w:rsidR="00B510EB" w:rsidRDefault="00B510EB" w:rsidP="00B510EB">
      <w:pPr>
        <w:pStyle w:val="PL"/>
      </w:pPr>
      <w:r>
        <w:t xml:space="preserve">        observedMeasurement:</w:t>
      </w:r>
    </w:p>
    <w:p w14:paraId="6570BB9B" w14:textId="77777777" w:rsidR="00B510EB" w:rsidRDefault="00B510EB" w:rsidP="00B510EB">
      <w:pPr>
        <w:pStyle w:val="PL"/>
      </w:pPr>
      <w:r>
        <w:t xml:space="preserve">          type: string</w:t>
      </w:r>
    </w:p>
    <w:p w14:paraId="30DA120F" w14:textId="77777777" w:rsidR="00B510EB" w:rsidRDefault="00B510EB" w:rsidP="00B510EB">
      <w:pPr>
        <w:pStyle w:val="PL"/>
      </w:pPr>
      <w:r>
        <w:t xml:space="preserve">        observedValue:</w:t>
      </w:r>
    </w:p>
    <w:p w14:paraId="38F3A0BE" w14:textId="77777777" w:rsidR="00B510EB" w:rsidRDefault="00B510EB" w:rsidP="00B510EB">
      <w:pPr>
        <w:pStyle w:val="PL"/>
      </w:pPr>
      <w:r>
        <w:t xml:space="preserve">          type: number</w:t>
      </w:r>
    </w:p>
    <w:p w14:paraId="756A63F3" w14:textId="77777777" w:rsidR="00B510EB" w:rsidRDefault="00B510EB" w:rsidP="00B510EB">
      <w:pPr>
        <w:pStyle w:val="PL"/>
      </w:pPr>
      <w:r>
        <w:t xml:space="preserve">        thresholdLevel:</w:t>
      </w:r>
    </w:p>
    <w:p w14:paraId="0D8953B2" w14:textId="77777777" w:rsidR="00B510EB" w:rsidRDefault="00B510EB" w:rsidP="00B510EB">
      <w:pPr>
        <w:pStyle w:val="PL"/>
      </w:pPr>
      <w:r>
        <w:t xml:space="preserve">          $ref: '#/components/schemas/ThresholdLevelInd'</w:t>
      </w:r>
    </w:p>
    <w:p w14:paraId="685C9539" w14:textId="77777777" w:rsidR="00B510EB" w:rsidRDefault="00B510EB" w:rsidP="00B510EB">
      <w:pPr>
        <w:pStyle w:val="PL"/>
      </w:pPr>
      <w:r>
        <w:t xml:space="preserve">        armTime:</w:t>
      </w:r>
    </w:p>
    <w:p w14:paraId="42D5A970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19D1FF96" w14:textId="77777777" w:rsidR="00B510EB" w:rsidRDefault="00B510EB" w:rsidP="00B510EB">
      <w:pPr>
        <w:pStyle w:val="PL"/>
      </w:pPr>
      <w:r>
        <w:t xml:space="preserve">      required:</w:t>
      </w:r>
    </w:p>
    <w:p w14:paraId="2846E56D" w14:textId="77777777" w:rsidR="00B510EB" w:rsidRDefault="00B510EB" w:rsidP="00B510EB">
      <w:pPr>
        <w:pStyle w:val="PL"/>
      </w:pPr>
      <w:r>
        <w:t xml:space="preserve">        - observedMeasurement</w:t>
      </w:r>
    </w:p>
    <w:p w14:paraId="42DC4876" w14:textId="77777777" w:rsidR="00B510EB" w:rsidRDefault="00B510EB" w:rsidP="00B510EB">
      <w:pPr>
        <w:pStyle w:val="PL"/>
      </w:pPr>
      <w:r>
        <w:t xml:space="preserve">        - observedValue</w:t>
      </w:r>
    </w:p>
    <w:p w14:paraId="17D4A3BF" w14:textId="77777777" w:rsidR="00B510EB" w:rsidRDefault="00B510EB" w:rsidP="00B510EB">
      <w:pPr>
        <w:pStyle w:val="PL"/>
      </w:pPr>
      <w:r>
        <w:t xml:space="preserve">    CorrelatedNotification:</w:t>
      </w:r>
    </w:p>
    <w:p w14:paraId="539A97CC" w14:textId="77777777" w:rsidR="00B510EB" w:rsidRDefault="00B510EB" w:rsidP="00B510EB">
      <w:pPr>
        <w:pStyle w:val="PL"/>
      </w:pPr>
      <w:r>
        <w:t xml:space="preserve">      type: object</w:t>
      </w:r>
    </w:p>
    <w:p w14:paraId="6CBE5CE6" w14:textId="77777777" w:rsidR="00B510EB" w:rsidRDefault="00B510EB" w:rsidP="00B510EB">
      <w:pPr>
        <w:pStyle w:val="PL"/>
      </w:pPr>
      <w:r>
        <w:t xml:space="preserve">      properties:</w:t>
      </w:r>
    </w:p>
    <w:p w14:paraId="5DFEE40E" w14:textId="77777777" w:rsidR="00B510EB" w:rsidRDefault="00B510EB" w:rsidP="00B510EB">
      <w:pPr>
        <w:pStyle w:val="PL"/>
      </w:pPr>
      <w:r>
        <w:t xml:space="preserve">        sourceObjectInstance:</w:t>
      </w:r>
    </w:p>
    <w:p w14:paraId="167FDAB5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41F621A1" w14:textId="77777777" w:rsidR="00B510EB" w:rsidRDefault="00B510EB" w:rsidP="00B510EB">
      <w:pPr>
        <w:pStyle w:val="PL"/>
      </w:pPr>
      <w:r>
        <w:t xml:space="preserve">        notificationIds:</w:t>
      </w:r>
    </w:p>
    <w:p w14:paraId="1A74E918" w14:textId="77777777" w:rsidR="00B510EB" w:rsidRDefault="00B510EB" w:rsidP="00B510EB">
      <w:pPr>
        <w:pStyle w:val="PL"/>
      </w:pPr>
      <w:r>
        <w:t xml:space="preserve">          type: array</w:t>
      </w:r>
    </w:p>
    <w:p w14:paraId="121EFBC3" w14:textId="77777777" w:rsidR="00B510EB" w:rsidRDefault="00B510EB" w:rsidP="00B510EB">
      <w:pPr>
        <w:pStyle w:val="PL"/>
      </w:pPr>
      <w:r>
        <w:t xml:space="preserve">          items:</w:t>
      </w:r>
    </w:p>
    <w:p w14:paraId="49AD2A9A" w14:textId="77777777" w:rsidR="00B510EB" w:rsidRDefault="00B510EB" w:rsidP="00B510EB">
      <w:pPr>
        <w:pStyle w:val="PL"/>
      </w:pPr>
      <w:r>
        <w:t xml:space="preserve">            $ref: 'TS28623_ComDefs.yaml#/components/schemas/NotificationId'</w:t>
      </w:r>
    </w:p>
    <w:p w14:paraId="134829B8" w14:textId="77777777" w:rsidR="00B510EB" w:rsidRDefault="00B510EB" w:rsidP="00B510EB">
      <w:pPr>
        <w:pStyle w:val="PL"/>
      </w:pPr>
      <w:r>
        <w:t xml:space="preserve">      required:</w:t>
      </w:r>
    </w:p>
    <w:p w14:paraId="52752E2A" w14:textId="77777777" w:rsidR="00B510EB" w:rsidRDefault="00B510EB" w:rsidP="00B510EB">
      <w:pPr>
        <w:pStyle w:val="PL"/>
      </w:pPr>
      <w:r>
        <w:t xml:space="preserve">        - sourceObjectInstance</w:t>
      </w:r>
    </w:p>
    <w:p w14:paraId="7478F58B" w14:textId="77777777" w:rsidR="00B510EB" w:rsidRDefault="00B510EB" w:rsidP="00B510EB">
      <w:pPr>
        <w:pStyle w:val="PL"/>
      </w:pPr>
      <w:r>
        <w:lastRenderedPageBreak/>
        <w:t xml:space="preserve">        - notificationIds</w:t>
      </w:r>
    </w:p>
    <w:p w14:paraId="5F70D21A" w14:textId="77777777" w:rsidR="00B510EB" w:rsidRDefault="00B510EB" w:rsidP="00B510EB">
      <w:pPr>
        <w:pStyle w:val="PL"/>
      </w:pPr>
      <w:r>
        <w:t xml:space="preserve">    CorrelatedNotifications:</w:t>
      </w:r>
    </w:p>
    <w:p w14:paraId="06390BFC" w14:textId="77777777" w:rsidR="00B510EB" w:rsidRDefault="00B510EB" w:rsidP="00B510EB">
      <w:pPr>
        <w:pStyle w:val="PL"/>
      </w:pPr>
      <w:r>
        <w:t xml:space="preserve">      type: array</w:t>
      </w:r>
    </w:p>
    <w:p w14:paraId="558D8289" w14:textId="77777777" w:rsidR="00B510EB" w:rsidRDefault="00B510EB" w:rsidP="00B510EB">
      <w:pPr>
        <w:pStyle w:val="PL"/>
      </w:pPr>
      <w:r>
        <w:t xml:space="preserve">      items:</w:t>
      </w:r>
    </w:p>
    <w:p w14:paraId="30D5A041" w14:textId="77777777" w:rsidR="00B510EB" w:rsidRDefault="00B510EB" w:rsidP="00B510EB">
      <w:pPr>
        <w:pStyle w:val="PL"/>
      </w:pPr>
      <w:r>
        <w:t xml:space="preserve">        $ref: '#/components/schemas/CorrelatedNotification'</w:t>
      </w:r>
    </w:p>
    <w:p w14:paraId="0E71B954" w14:textId="77777777" w:rsidR="00B510EB" w:rsidRDefault="00B510EB" w:rsidP="00B510EB">
      <w:pPr>
        <w:pStyle w:val="PL"/>
      </w:pPr>
      <w:r>
        <w:t xml:space="preserve">    AckState:</w:t>
      </w:r>
    </w:p>
    <w:p w14:paraId="3BDF8B94" w14:textId="77777777" w:rsidR="00B510EB" w:rsidRDefault="00B510EB" w:rsidP="00B510EB">
      <w:pPr>
        <w:pStyle w:val="PL"/>
      </w:pPr>
      <w:r>
        <w:t xml:space="preserve">      type: string</w:t>
      </w:r>
    </w:p>
    <w:p w14:paraId="09FA9239" w14:textId="77777777" w:rsidR="00B510EB" w:rsidRDefault="00B510EB" w:rsidP="00B510EB">
      <w:pPr>
        <w:pStyle w:val="PL"/>
      </w:pPr>
      <w:r>
        <w:t xml:space="preserve">      enum:</w:t>
      </w:r>
    </w:p>
    <w:p w14:paraId="6CC845EF" w14:textId="77777777" w:rsidR="00B510EB" w:rsidRDefault="00B510EB" w:rsidP="00B510EB">
      <w:pPr>
        <w:pStyle w:val="PL"/>
      </w:pPr>
      <w:r>
        <w:t xml:space="preserve">        - ACKNOWLEDGED</w:t>
      </w:r>
    </w:p>
    <w:p w14:paraId="5A2FC8A0" w14:textId="77777777" w:rsidR="00B510EB" w:rsidRDefault="00B510EB" w:rsidP="00B510EB">
      <w:pPr>
        <w:pStyle w:val="PL"/>
      </w:pPr>
      <w:r>
        <w:t xml:space="preserve">        - UNACKNOWLEDGED</w:t>
      </w:r>
    </w:p>
    <w:p w14:paraId="7630840E" w14:textId="77777777" w:rsidR="00B510EB" w:rsidRDefault="00B510EB" w:rsidP="00B510EB">
      <w:pPr>
        <w:pStyle w:val="PL"/>
      </w:pPr>
    </w:p>
    <w:p w14:paraId="3E46F670" w14:textId="77777777" w:rsidR="00B510EB" w:rsidRDefault="00B510EB" w:rsidP="00B510EB">
      <w:pPr>
        <w:pStyle w:val="PL"/>
      </w:pPr>
      <w:r>
        <w:t xml:space="preserve">    AlarmRecord:</w:t>
      </w:r>
    </w:p>
    <w:p w14:paraId="4368E926" w14:textId="77777777" w:rsidR="00B510EB" w:rsidRDefault="00B510EB" w:rsidP="00B510EB">
      <w:pPr>
        <w:pStyle w:val="PL"/>
      </w:pPr>
      <w:r>
        <w:t xml:space="preserve">      description: &gt;-</w:t>
      </w:r>
    </w:p>
    <w:p w14:paraId="2AC53511" w14:textId="77777777" w:rsidR="00B510EB" w:rsidRDefault="00B510EB" w:rsidP="00B510EB">
      <w:pPr>
        <w:pStyle w:val="PL"/>
      </w:pPr>
      <w:r>
        <w:t xml:space="preserve">        The alarmId is not a property of an alarm record. It is used as key</w:t>
      </w:r>
    </w:p>
    <w:p w14:paraId="6A9193FB" w14:textId="77777777" w:rsidR="00B510EB" w:rsidRDefault="00B510EB" w:rsidP="00B510EB">
      <w:pPr>
        <w:pStyle w:val="PL"/>
      </w:pPr>
      <w:r>
        <w:t xml:space="preserve">        in the map of alarm records instead.</w:t>
      </w:r>
    </w:p>
    <w:p w14:paraId="6DE6F6F9" w14:textId="77777777" w:rsidR="00B510EB" w:rsidRDefault="00B510EB" w:rsidP="00B510EB">
      <w:pPr>
        <w:pStyle w:val="PL"/>
      </w:pPr>
      <w:r>
        <w:t xml:space="preserve">      type: object</w:t>
      </w:r>
    </w:p>
    <w:p w14:paraId="509D92C9" w14:textId="77777777" w:rsidR="00B510EB" w:rsidRDefault="00B510EB" w:rsidP="00B510EB">
      <w:pPr>
        <w:pStyle w:val="PL"/>
      </w:pPr>
      <w:r>
        <w:t xml:space="preserve">      properties:</w:t>
      </w:r>
    </w:p>
    <w:p w14:paraId="48150B40" w14:textId="77777777" w:rsidR="00B510EB" w:rsidRDefault="00B510EB" w:rsidP="00B510EB">
      <w:pPr>
        <w:pStyle w:val="PL"/>
      </w:pPr>
      <w:r>
        <w:t xml:space="preserve">        # alarmId:</w:t>
      </w:r>
    </w:p>
    <w:p w14:paraId="6A5D751B" w14:textId="77777777" w:rsidR="00B510EB" w:rsidRDefault="00B510EB" w:rsidP="00B510EB">
      <w:pPr>
        <w:pStyle w:val="PL"/>
      </w:pPr>
      <w:r>
        <w:t xml:space="preserve">        #  $ref: '#/components/schemas/AlarmId'</w:t>
      </w:r>
    </w:p>
    <w:p w14:paraId="1E628B5D" w14:textId="77777777" w:rsidR="00B510EB" w:rsidRDefault="00B510EB" w:rsidP="00B510EB">
      <w:pPr>
        <w:pStyle w:val="PL"/>
      </w:pPr>
      <w:r>
        <w:t xml:space="preserve">        objectInstance:</w:t>
      </w:r>
    </w:p>
    <w:p w14:paraId="4589409B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3D8061A3" w14:textId="77777777" w:rsidR="00B510EB" w:rsidRDefault="00B510EB" w:rsidP="00B510EB">
      <w:pPr>
        <w:pStyle w:val="PL"/>
      </w:pPr>
      <w:r>
        <w:t xml:space="preserve">        notificationId:</w:t>
      </w:r>
    </w:p>
    <w:p w14:paraId="012E7034" w14:textId="77777777" w:rsidR="00B510EB" w:rsidRDefault="00B510EB" w:rsidP="00B510EB">
      <w:pPr>
        <w:pStyle w:val="PL"/>
      </w:pPr>
      <w:r>
        <w:t xml:space="preserve">          $ref: 'TS28623_ComDefs.yaml#/components/schemas/NotificationId'</w:t>
      </w:r>
    </w:p>
    <w:p w14:paraId="6D932107" w14:textId="77777777" w:rsidR="00B510EB" w:rsidRDefault="00B510EB" w:rsidP="00B510EB">
      <w:pPr>
        <w:pStyle w:val="PL"/>
      </w:pPr>
      <w:r>
        <w:t xml:space="preserve">        alarmRaisedTime:</w:t>
      </w:r>
    </w:p>
    <w:p w14:paraId="4066F4D7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48CBC5AE" w14:textId="77777777" w:rsidR="00B510EB" w:rsidRDefault="00B510EB" w:rsidP="00B510EB">
      <w:pPr>
        <w:pStyle w:val="PL"/>
      </w:pPr>
      <w:r>
        <w:t xml:space="preserve">        alarmChangedTime:</w:t>
      </w:r>
    </w:p>
    <w:p w14:paraId="4C6B7B6D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526AEEEC" w14:textId="77777777" w:rsidR="00B510EB" w:rsidRDefault="00B510EB" w:rsidP="00B510EB">
      <w:pPr>
        <w:pStyle w:val="PL"/>
      </w:pPr>
      <w:r>
        <w:t xml:space="preserve">        alarmClearedTime:</w:t>
      </w:r>
    </w:p>
    <w:p w14:paraId="6B5CA3E8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5C08E2C1" w14:textId="77777777" w:rsidR="00B510EB" w:rsidRDefault="00B510EB" w:rsidP="00B510EB">
      <w:pPr>
        <w:pStyle w:val="PL"/>
      </w:pPr>
      <w:r>
        <w:t xml:space="preserve">        alarmType:</w:t>
      </w:r>
    </w:p>
    <w:p w14:paraId="5BF00078" w14:textId="77777777" w:rsidR="00B510EB" w:rsidRDefault="00B510EB" w:rsidP="00B510EB">
      <w:pPr>
        <w:pStyle w:val="PL"/>
      </w:pPr>
      <w:r>
        <w:t xml:space="preserve">          $ref: '#/components/schemas/AlarmType'</w:t>
      </w:r>
    </w:p>
    <w:p w14:paraId="214EED30" w14:textId="77777777" w:rsidR="00B510EB" w:rsidRDefault="00B510EB" w:rsidP="00B510EB">
      <w:pPr>
        <w:pStyle w:val="PL"/>
      </w:pPr>
      <w:r>
        <w:t xml:space="preserve">        probableCause:</w:t>
      </w:r>
    </w:p>
    <w:p w14:paraId="6BEE0BFF" w14:textId="77777777" w:rsidR="00B510EB" w:rsidRDefault="00B510EB" w:rsidP="00B510EB">
      <w:pPr>
        <w:pStyle w:val="PL"/>
      </w:pPr>
      <w:r>
        <w:t xml:space="preserve">          $ref: '#/components/schemas/ProbableCause'</w:t>
      </w:r>
    </w:p>
    <w:p w14:paraId="264F335E" w14:textId="77777777" w:rsidR="00B510EB" w:rsidRDefault="00B510EB" w:rsidP="00B510EB">
      <w:pPr>
        <w:pStyle w:val="PL"/>
      </w:pPr>
      <w:r>
        <w:t xml:space="preserve">        specificProblem:</w:t>
      </w:r>
    </w:p>
    <w:p w14:paraId="47726F32" w14:textId="77777777" w:rsidR="00B510EB" w:rsidRDefault="00B510EB" w:rsidP="00B510EB">
      <w:pPr>
        <w:pStyle w:val="PL"/>
      </w:pPr>
      <w:r>
        <w:t xml:space="preserve">          $ref: '#/components/schemas/SpecificProblem'</w:t>
      </w:r>
    </w:p>
    <w:p w14:paraId="0C20A709" w14:textId="77777777" w:rsidR="00B510EB" w:rsidRDefault="00B510EB" w:rsidP="00B510EB">
      <w:pPr>
        <w:pStyle w:val="PL"/>
      </w:pPr>
      <w:r>
        <w:t xml:space="preserve">        perceivedSeverity:</w:t>
      </w:r>
    </w:p>
    <w:p w14:paraId="5BB4BDE3" w14:textId="77777777" w:rsidR="00B510EB" w:rsidRDefault="00B510EB" w:rsidP="00B510EB">
      <w:pPr>
        <w:pStyle w:val="PL"/>
      </w:pPr>
      <w:r>
        <w:t xml:space="preserve">          $ref: '#/components/schemas/PerceivedSeverity'</w:t>
      </w:r>
    </w:p>
    <w:p w14:paraId="3FE5A174" w14:textId="77777777" w:rsidR="00B510EB" w:rsidRDefault="00B510EB" w:rsidP="00B510EB">
      <w:pPr>
        <w:pStyle w:val="PL"/>
      </w:pPr>
      <w:r>
        <w:t xml:space="preserve">        backedUpStatus:</w:t>
      </w:r>
    </w:p>
    <w:p w14:paraId="676FBFDF" w14:textId="77777777" w:rsidR="00B510EB" w:rsidRDefault="00B510EB" w:rsidP="00B510EB">
      <w:pPr>
        <w:pStyle w:val="PL"/>
      </w:pPr>
      <w:r>
        <w:t xml:space="preserve">          type: boolean</w:t>
      </w:r>
    </w:p>
    <w:p w14:paraId="4520BAF5" w14:textId="77777777" w:rsidR="00B510EB" w:rsidRDefault="00B510EB" w:rsidP="00B510EB">
      <w:pPr>
        <w:pStyle w:val="PL"/>
      </w:pPr>
      <w:r>
        <w:t xml:space="preserve">        backUpObject:</w:t>
      </w:r>
    </w:p>
    <w:p w14:paraId="13B126E4" w14:textId="77777777" w:rsidR="00B510EB" w:rsidRDefault="00B510EB" w:rsidP="00B510EB">
      <w:pPr>
        <w:pStyle w:val="PL"/>
      </w:pPr>
      <w:r>
        <w:t xml:space="preserve">          $ref: 'TS28623_ComDefs.yaml#/components/schemas/Dn'</w:t>
      </w:r>
    </w:p>
    <w:p w14:paraId="0E2DC329" w14:textId="77777777" w:rsidR="00B510EB" w:rsidRDefault="00B510EB" w:rsidP="00B510EB">
      <w:pPr>
        <w:pStyle w:val="PL"/>
      </w:pPr>
      <w:r>
        <w:t xml:space="preserve">        trendIndication:</w:t>
      </w:r>
    </w:p>
    <w:p w14:paraId="0CA4B691" w14:textId="77777777" w:rsidR="00B510EB" w:rsidRDefault="00B510EB" w:rsidP="00B510EB">
      <w:pPr>
        <w:pStyle w:val="PL"/>
      </w:pPr>
      <w:r>
        <w:t xml:space="preserve">          $ref: '#/components/schemas/TrendIndication'</w:t>
      </w:r>
    </w:p>
    <w:p w14:paraId="25FC94C5" w14:textId="77777777" w:rsidR="00B510EB" w:rsidRDefault="00B510EB" w:rsidP="00B510EB">
      <w:pPr>
        <w:pStyle w:val="PL"/>
      </w:pPr>
      <w:r>
        <w:t xml:space="preserve">        thresholdinfo:</w:t>
      </w:r>
    </w:p>
    <w:p w14:paraId="65E416F7" w14:textId="77777777" w:rsidR="00B510EB" w:rsidRDefault="00B510EB" w:rsidP="00B510EB">
      <w:pPr>
        <w:pStyle w:val="PL"/>
      </w:pPr>
      <w:r>
        <w:t xml:space="preserve">          $ref: '#/components/schemas/ThresholdInfo'</w:t>
      </w:r>
    </w:p>
    <w:p w14:paraId="7A51F3EB" w14:textId="77777777" w:rsidR="00B510EB" w:rsidRDefault="00B510EB" w:rsidP="00B510EB">
      <w:pPr>
        <w:pStyle w:val="PL"/>
      </w:pPr>
      <w:r>
        <w:t xml:space="preserve">        correlatedNotifications:</w:t>
      </w:r>
    </w:p>
    <w:p w14:paraId="350777AE" w14:textId="77777777" w:rsidR="00B510EB" w:rsidRDefault="00B510EB" w:rsidP="00B510EB">
      <w:pPr>
        <w:pStyle w:val="PL"/>
      </w:pPr>
      <w:r>
        <w:t xml:space="preserve">          $ref: '#/components/schemas/CorrelatedNotifications'</w:t>
      </w:r>
    </w:p>
    <w:p w14:paraId="7A872B0B" w14:textId="77777777" w:rsidR="00B510EB" w:rsidRDefault="00B510EB" w:rsidP="00B510EB">
      <w:pPr>
        <w:pStyle w:val="PL"/>
      </w:pPr>
      <w:r>
        <w:t xml:space="preserve">        stateChangeDefinition:</w:t>
      </w:r>
    </w:p>
    <w:p w14:paraId="2E8B4739" w14:textId="77777777" w:rsidR="00B510EB" w:rsidRDefault="00B510EB" w:rsidP="00B510EB">
      <w:pPr>
        <w:pStyle w:val="PL"/>
      </w:pPr>
      <w:r>
        <w:t xml:space="preserve">          $ref: 'TS28623_ComDefs.yaml#/components/schemas/AttributeValueChangeSet'</w:t>
      </w:r>
    </w:p>
    <w:p w14:paraId="303823DC" w14:textId="77777777" w:rsidR="00B510EB" w:rsidRDefault="00B510EB" w:rsidP="00B510EB">
      <w:pPr>
        <w:pStyle w:val="PL"/>
      </w:pPr>
      <w:r>
        <w:t xml:space="preserve">        monitoredAttributes:</w:t>
      </w:r>
    </w:p>
    <w:p w14:paraId="74C473B4" w14:textId="77777777" w:rsidR="00B510EB" w:rsidRDefault="00B510EB" w:rsidP="00B510EB">
      <w:pPr>
        <w:pStyle w:val="PL"/>
      </w:pPr>
      <w:r>
        <w:t xml:space="preserve">          $ref: 'TS28623_ComDefs.yaml#/components/schemas/AttributeNameValuePairSet'</w:t>
      </w:r>
    </w:p>
    <w:p w14:paraId="2F97B6DB" w14:textId="77777777" w:rsidR="00B510EB" w:rsidRDefault="00B510EB" w:rsidP="00B510EB">
      <w:pPr>
        <w:pStyle w:val="PL"/>
      </w:pPr>
      <w:r>
        <w:t xml:space="preserve">        proposedRepairActions:</w:t>
      </w:r>
    </w:p>
    <w:p w14:paraId="6A4EA9C7" w14:textId="77777777" w:rsidR="00B510EB" w:rsidRDefault="00B510EB" w:rsidP="00B510EB">
      <w:pPr>
        <w:pStyle w:val="PL"/>
      </w:pPr>
      <w:r>
        <w:t xml:space="preserve">          type: string</w:t>
      </w:r>
    </w:p>
    <w:p w14:paraId="66D4164D" w14:textId="77777777" w:rsidR="00B510EB" w:rsidRDefault="00B510EB" w:rsidP="00B510EB">
      <w:pPr>
        <w:pStyle w:val="PL"/>
      </w:pPr>
      <w:r>
        <w:t xml:space="preserve">        additionalText:</w:t>
      </w:r>
    </w:p>
    <w:p w14:paraId="71686E19" w14:textId="77777777" w:rsidR="00B510EB" w:rsidRDefault="00B510EB" w:rsidP="00B510EB">
      <w:pPr>
        <w:pStyle w:val="PL"/>
      </w:pPr>
      <w:r>
        <w:t xml:space="preserve">          type: string</w:t>
      </w:r>
    </w:p>
    <w:p w14:paraId="4E54A506" w14:textId="77777777" w:rsidR="00B510EB" w:rsidRDefault="00B510EB" w:rsidP="00B510EB">
      <w:pPr>
        <w:pStyle w:val="PL"/>
      </w:pPr>
      <w:r>
        <w:t xml:space="preserve">        additionalInformation:</w:t>
      </w:r>
    </w:p>
    <w:p w14:paraId="204BBF68" w14:textId="77777777" w:rsidR="00B510EB" w:rsidRDefault="00B510EB" w:rsidP="00B510EB">
      <w:pPr>
        <w:pStyle w:val="PL"/>
      </w:pPr>
      <w:r>
        <w:t xml:space="preserve">          $ref: 'TS28623_ComDefs.yaml#/components/schemas/AttributeNameValuePairSet'</w:t>
      </w:r>
    </w:p>
    <w:p w14:paraId="14FAC5A9" w14:textId="77777777" w:rsidR="00B510EB" w:rsidRDefault="00B510EB" w:rsidP="00B510EB">
      <w:pPr>
        <w:pStyle w:val="PL"/>
      </w:pPr>
    </w:p>
    <w:p w14:paraId="737DA5CE" w14:textId="77777777" w:rsidR="00B510EB" w:rsidRDefault="00B510EB" w:rsidP="00B510EB">
      <w:pPr>
        <w:pStyle w:val="PL"/>
      </w:pPr>
      <w:r>
        <w:t xml:space="preserve">        rootCauseIndicator:</w:t>
      </w:r>
    </w:p>
    <w:p w14:paraId="364EBFA1" w14:textId="77777777" w:rsidR="00B510EB" w:rsidRDefault="00B510EB" w:rsidP="00B510EB">
      <w:pPr>
        <w:pStyle w:val="PL"/>
      </w:pPr>
      <w:r>
        <w:t xml:space="preserve">          type: boolean</w:t>
      </w:r>
    </w:p>
    <w:p w14:paraId="061A5DA2" w14:textId="77777777" w:rsidR="00B510EB" w:rsidRDefault="00B510EB" w:rsidP="00B510EB">
      <w:pPr>
        <w:pStyle w:val="PL"/>
      </w:pPr>
    </w:p>
    <w:p w14:paraId="3C86B0AC" w14:textId="77777777" w:rsidR="00B510EB" w:rsidRDefault="00B510EB" w:rsidP="00B510EB">
      <w:pPr>
        <w:pStyle w:val="PL"/>
      </w:pPr>
      <w:r>
        <w:t xml:space="preserve">        ackTime:</w:t>
      </w:r>
    </w:p>
    <w:p w14:paraId="16347F64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7707EF0C" w14:textId="77777777" w:rsidR="00B510EB" w:rsidRDefault="00B510EB" w:rsidP="00B510EB">
      <w:pPr>
        <w:pStyle w:val="PL"/>
      </w:pPr>
      <w:r>
        <w:t xml:space="preserve">        ackUserId:</w:t>
      </w:r>
    </w:p>
    <w:p w14:paraId="066AA9C1" w14:textId="77777777" w:rsidR="00B510EB" w:rsidRDefault="00B510EB" w:rsidP="00B510EB">
      <w:pPr>
        <w:pStyle w:val="PL"/>
      </w:pPr>
      <w:r>
        <w:t xml:space="preserve">          type: string</w:t>
      </w:r>
    </w:p>
    <w:p w14:paraId="44FF1779" w14:textId="77777777" w:rsidR="00B510EB" w:rsidRDefault="00B510EB" w:rsidP="00B510EB">
      <w:pPr>
        <w:pStyle w:val="PL"/>
      </w:pPr>
      <w:r>
        <w:t xml:space="preserve">        ackSystemId:</w:t>
      </w:r>
    </w:p>
    <w:p w14:paraId="093445F1" w14:textId="77777777" w:rsidR="00B510EB" w:rsidRDefault="00B510EB" w:rsidP="00B510EB">
      <w:pPr>
        <w:pStyle w:val="PL"/>
      </w:pPr>
      <w:r>
        <w:t xml:space="preserve">          type: string</w:t>
      </w:r>
    </w:p>
    <w:p w14:paraId="356BDEE1" w14:textId="77777777" w:rsidR="00B510EB" w:rsidRDefault="00B510EB" w:rsidP="00B510EB">
      <w:pPr>
        <w:pStyle w:val="PL"/>
      </w:pPr>
      <w:r>
        <w:t xml:space="preserve">        ackState:</w:t>
      </w:r>
    </w:p>
    <w:p w14:paraId="06523DA6" w14:textId="77777777" w:rsidR="00B510EB" w:rsidRDefault="00B510EB" w:rsidP="00B510EB">
      <w:pPr>
        <w:pStyle w:val="PL"/>
      </w:pPr>
      <w:r>
        <w:t xml:space="preserve">          $ref: '#/components/schemas/AckState'</w:t>
      </w:r>
    </w:p>
    <w:p w14:paraId="1C13CFF7" w14:textId="77777777" w:rsidR="00B510EB" w:rsidRDefault="00B510EB" w:rsidP="00B510EB">
      <w:pPr>
        <w:pStyle w:val="PL"/>
      </w:pPr>
    </w:p>
    <w:p w14:paraId="3F1DF539" w14:textId="77777777" w:rsidR="00B510EB" w:rsidRDefault="00B510EB" w:rsidP="00B510EB">
      <w:pPr>
        <w:pStyle w:val="PL"/>
      </w:pPr>
      <w:r>
        <w:t xml:space="preserve">        clearUserId:</w:t>
      </w:r>
    </w:p>
    <w:p w14:paraId="7B5551E9" w14:textId="77777777" w:rsidR="00B510EB" w:rsidRDefault="00B510EB" w:rsidP="00B510EB">
      <w:pPr>
        <w:pStyle w:val="PL"/>
      </w:pPr>
      <w:r>
        <w:t xml:space="preserve">          type: string</w:t>
      </w:r>
    </w:p>
    <w:p w14:paraId="13345F6B" w14:textId="77777777" w:rsidR="00B510EB" w:rsidRDefault="00B510EB" w:rsidP="00B510EB">
      <w:pPr>
        <w:pStyle w:val="PL"/>
      </w:pPr>
      <w:r>
        <w:t xml:space="preserve">        clearSystemId:</w:t>
      </w:r>
    </w:p>
    <w:p w14:paraId="5B3D4471" w14:textId="77777777" w:rsidR="00B510EB" w:rsidRDefault="00B510EB" w:rsidP="00B510EB">
      <w:pPr>
        <w:pStyle w:val="PL"/>
      </w:pPr>
      <w:r>
        <w:t xml:space="preserve">          type: string</w:t>
      </w:r>
    </w:p>
    <w:p w14:paraId="58778235" w14:textId="77777777" w:rsidR="00B510EB" w:rsidRDefault="00B510EB" w:rsidP="00B510EB">
      <w:pPr>
        <w:pStyle w:val="PL"/>
      </w:pPr>
      <w:r>
        <w:t xml:space="preserve">        serviceUser:</w:t>
      </w:r>
    </w:p>
    <w:p w14:paraId="7BCB1F51" w14:textId="77777777" w:rsidR="00B510EB" w:rsidRDefault="00B510EB" w:rsidP="00B510EB">
      <w:pPr>
        <w:pStyle w:val="PL"/>
      </w:pPr>
      <w:r>
        <w:t xml:space="preserve">          type: string</w:t>
      </w:r>
    </w:p>
    <w:p w14:paraId="3A7D4E21" w14:textId="77777777" w:rsidR="00B510EB" w:rsidRDefault="00B510EB" w:rsidP="00B510EB">
      <w:pPr>
        <w:pStyle w:val="PL"/>
      </w:pPr>
      <w:r>
        <w:t xml:space="preserve">        serviceProvider:</w:t>
      </w:r>
    </w:p>
    <w:p w14:paraId="742B0A72" w14:textId="77777777" w:rsidR="00B510EB" w:rsidRDefault="00B510EB" w:rsidP="00B510EB">
      <w:pPr>
        <w:pStyle w:val="PL"/>
      </w:pPr>
      <w:r>
        <w:t xml:space="preserve">          type: string</w:t>
      </w:r>
    </w:p>
    <w:p w14:paraId="323CBC0A" w14:textId="77777777" w:rsidR="00B510EB" w:rsidRDefault="00B510EB" w:rsidP="00B510EB">
      <w:pPr>
        <w:pStyle w:val="PL"/>
      </w:pPr>
      <w:r>
        <w:lastRenderedPageBreak/>
        <w:t xml:space="preserve">        securityAlarmDetector:</w:t>
      </w:r>
    </w:p>
    <w:p w14:paraId="5F069297" w14:textId="77777777" w:rsidR="00B510EB" w:rsidRDefault="00B510EB" w:rsidP="00B510EB">
      <w:pPr>
        <w:pStyle w:val="PL"/>
      </w:pPr>
      <w:r>
        <w:t xml:space="preserve">          type: string</w:t>
      </w:r>
    </w:p>
    <w:p w14:paraId="1A328539" w14:textId="77777777" w:rsidR="00B510EB" w:rsidRDefault="00B510EB" w:rsidP="00B510EB">
      <w:pPr>
        <w:pStyle w:val="PL"/>
      </w:pPr>
    </w:p>
    <w:p w14:paraId="1F2D916F" w14:textId="77777777" w:rsidR="00B510EB" w:rsidRDefault="00B510EB" w:rsidP="00B510EB">
      <w:pPr>
        <w:pStyle w:val="PL"/>
      </w:pPr>
      <w:r>
        <w:t xml:space="preserve">  #---- Definition of alarm notifications --------------------------------------------#</w:t>
      </w:r>
    </w:p>
    <w:p w14:paraId="32310BDE" w14:textId="77777777" w:rsidR="00B510EB" w:rsidRDefault="00B510EB" w:rsidP="00B510EB">
      <w:pPr>
        <w:pStyle w:val="PL"/>
      </w:pPr>
      <w:r>
        <w:t xml:space="preserve">  </w:t>
      </w:r>
    </w:p>
    <w:p w14:paraId="1EA11480" w14:textId="77777777" w:rsidR="00B510EB" w:rsidRDefault="00B510EB" w:rsidP="00B510EB">
      <w:pPr>
        <w:pStyle w:val="PL"/>
      </w:pPr>
      <w:r>
        <w:t xml:space="preserve">    AlarmNotificationTypes:</w:t>
      </w:r>
    </w:p>
    <w:p w14:paraId="249C259A" w14:textId="77777777" w:rsidR="00B510EB" w:rsidRDefault="00B510EB" w:rsidP="00B510EB">
      <w:pPr>
        <w:pStyle w:val="PL"/>
      </w:pPr>
      <w:r>
        <w:t xml:space="preserve">      type: string</w:t>
      </w:r>
    </w:p>
    <w:p w14:paraId="155B5A24" w14:textId="77777777" w:rsidR="00B510EB" w:rsidRDefault="00B510EB" w:rsidP="00B510EB">
      <w:pPr>
        <w:pStyle w:val="PL"/>
      </w:pPr>
      <w:r>
        <w:t xml:space="preserve">      enum:</w:t>
      </w:r>
    </w:p>
    <w:p w14:paraId="6C9DDEB5" w14:textId="77777777" w:rsidR="00B510EB" w:rsidRDefault="00B510EB" w:rsidP="00B510EB">
      <w:pPr>
        <w:pStyle w:val="PL"/>
      </w:pPr>
      <w:r>
        <w:t xml:space="preserve">        - notifyNewAlarm</w:t>
      </w:r>
    </w:p>
    <w:p w14:paraId="7F75B877" w14:textId="77777777" w:rsidR="00B510EB" w:rsidRDefault="00B510EB" w:rsidP="00B510EB">
      <w:pPr>
        <w:pStyle w:val="PL"/>
      </w:pPr>
      <w:r>
        <w:t xml:space="preserve">        - notifyChangedAlarm</w:t>
      </w:r>
    </w:p>
    <w:p w14:paraId="6232B107" w14:textId="77777777" w:rsidR="00B510EB" w:rsidRDefault="00B510EB" w:rsidP="00B510EB">
      <w:pPr>
        <w:pStyle w:val="PL"/>
      </w:pPr>
      <w:r>
        <w:t xml:space="preserve">        - notifyChangedAlarmGeneral</w:t>
      </w:r>
    </w:p>
    <w:p w14:paraId="4DBE46DD" w14:textId="77777777" w:rsidR="00B510EB" w:rsidRDefault="00B510EB" w:rsidP="00B510EB">
      <w:pPr>
        <w:pStyle w:val="PL"/>
      </w:pPr>
      <w:r>
        <w:t xml:space="preserve">        - notifyAckStateChanged</w:t>
      </w:r>
    </w:p>
    <w:p w14:paraId="17B166A7" w14:textId="77777777" w:rsidR="00B510EB" w:rsidRDefault="00B510EB" w:rsidP="00B510EB">
      <w:pPr>
        <w:pStyle w:val="PL"/>
      </w:pPr>
      <w:r>
        <w:t xml:space="preserve">        - notifyCorrelatedNotificationChanged</w:t>
      </w:r>
    </w:p>
    <w:p w14:paraId="0BBBCA65" w14:textId="77777777" w:rsidR="00B510EB" w:rsidRDefault="00B510EB" w:rsidP="00B510EB">
      <w:pPr>
        <w:pStyle w:val="PL"/>
      </w:pPr>
      <w:r>
        <w:t xml:space="preserve">        - notifyComments</w:t>
      </w:r>
    </w:p>
    <w:p w14:paraId="3E50413C" w14:textId="77777777" w:rsidR="00B510EB" w:rsidRDefault="00B510EB" w:rsidP="00B510EB">
      <w:pPr>
        <w:pStyle w:val="PL"/>
      </w:pPr>
      <w:r>
        <w:t xml:space="preserve">        - notifyClearedAlarm</w:t>
      </w:r>
    </w:p>
    <w:p w14:paraId="27E36BA5" w14:textId="77777777" w:rsidR="00B510EB" w:rsidRDefault="00B510EB" w:rsidP="00B510EB">
      <w:pPr>
        <w:pStyle w:val="PL"/>
      </w:pPr>
      <w:r>
        <w:t xml:space="preserve">        - notifyAlarmListRebuilt</w:t>
      </w:r>
    </w:p>
    <w:p w14:paraId="5AA57268" w14:textId="77777777" w:rsidR="00B510EB" w:rsidRDefault="00B510EB" w:rsidP="00B510EB">
      <w:pPr>
        <w:pStyle w:val="PL"/>
      </w:pPr>
      <w:r>
        <w:t xml:space="preserve">        - notifyPotentialFaultyAlarmList</w:t>
      </w:r>
    </w:p>
    <w:p w14:paraId="1822D4FA" w14:textId="77777777" w:rsidR="00B510EB" w:rsidRDefault="00B510EB" w:rsidP="00B510EB">
      <w:pPr>
        <w:pStyle w:val="PL"/>
      </w:pPr>
      <w:r>
        <w:t xml:space="preserve">    AlarmListAlignmentRequirement:</w:t>
      </w:r>
    </w:p>
    <w:p w14:paraId="0B514275" w14:textId="77777777" w:rsidR="00B510EB" w:rsidRDefault="00B510EB" w:rsidP="00B510EB">
      <w:pPr>
        <w:pStyle w:val="PL"/>
      </w:pPr>
      <w:r>
        <w:t xml:space="preserve">      type: string</w:t>
      </w:r>
    </w:p>
    <w:p w14:paraId="476F287E" w14:textId="77777777" w:rsidR="00B510EB" w:rsidRDefault="00B510EB" w:rsidP="00B510EB">
      <w:pPr>
        <w:pStyle w:val="PL"/>
      </w:pPr>
      <w:r>
        <w:t xml:space="preserve">      enum:</w:t>
      </w:r>
    </w:p>
    <w:p w14:paraId="0E714723" w14:textId="77777777" w:rsidR="00B510EB" w:rsidRDefault="00B510EB" w:rsidP="00B510EB">
      <w:pPr>
        <w:pStyle w:val="PL"/>
      </w:pPr>
      <w:r>
        <w:t xml:space="preserve">        - ALIGNMENT_REQUIRED</w:t>
      </w:r>
    </w:p>
    <w:p w14:paraId="2AC2C9A1" w14:textId="77777777" w:rsidR="00B510EB" w:rsidRDefault="00B510EB" w:rsidP="00B510EB">
      <w:pPr>
        <w:pStyle w:val="PL"/>
      </w:pPr>
      <w:r>
        <w:t xml:space="preserve">        - ALIGNMENT_NOT_REQUIRED</w:t>
      </w:r>
    </w:p>
    <w:p w14:paraId="0DBDFD02" w14:textId="77777777" w:rsidR="00B510EB" w:rsidRDefault="00B510EB" w:rsidP="00B510EB">
      <w:pPr>
        <w:pStyle w:val="PL"/>
      </w:pPr>
    </w:p>
    <w:p w14:paraId="4C9FEF32" w14:textId="77777777" w:rsidR="00B510EB" w:rsidRDefault="00B510EB" w:rsidP="00B510EB">
      <w:pPr>
        <w:pStyle w:val="PL"/>
      </w:pPr>
      <w:r>
        <w:t xml:space="preserve">    NotifyNewAlarm:</w:t>
      </w:r>
    </w:p>
    <w:p w14:paraId="2EA83738" w14:textId="77777777" w:rsidR="00B510EB" w:rsidRDefault="00B510EB" w:rsidP="00B510EB">
      <w:pPr>
        <w:pStyle w:val="PL"/>
      </w:pPr>
      <w:r>
        <w:t xml:space="preserve">      allOf:</w:t>
      </w:r>
    </w:p>
    <w:p w14:paraId="065B21F5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13279D6" w14:textId="77777777" w:rsidR="00B510EB" w:rsidRDefault="00B510EB" w:rsidP="00B510EB">
      <w:pPr>
        <w:pStyle w:val="PL"/>
      </w:pPr>
      <w:r>
        <w:t xml:space="preserve">        - type: object</w:t>
      </w:r>
    </w:p>
    <w:p w14:paraId="3878EBAC" w14:textId="77777777" w:rsidR="00B510EB" w:rsidRDefault="00B510EB" w:rsidP="00B510EB">
      <w:pPr>
        <w:pStyle w:val="PL"/>
      </w:pPr>
      <w:r>
        <w:t xml:space="preserve">          required:</w:t>
      </w:r>
    </w:p>
    <w:p w14:paraId="11F5F2BD" w14:textId="77777777" w:rsidR="00B510EB" w:rsidRDefault="00B510EB" w:rsidP="00B510EB">
      <w:pPr>
        <w:pStyle w:val="PL"/>
      </w:pPr>
      <w:r>
        <w:t xml:space="preserve">            - alarmId</w:t>
      </w:r>
    </w:p>
    <w:p w14:paraId="236DFA8E" w14:textId="77777777" w:rsidR="00B510EB" w:rsidRDefault="00B510EB" w:rsidP="00B510EB">
      <w:pPr>
        <w:pStyle w:val="PL"/>
      </w:pPr>
      <w:r>
        <w:t xml:space="preserve">            - alarmType</w:t>
      </w:r>
    </w:p>
    <w:p w14:paraId="4D31CE69" w14:textId="77777777" w:rsidR="00B510EB" w:rsidRDefault="00B510EB" w:rsidP="00B510EB">
      <w:pPr>
        <w:pStyle w:val="PL"/>
      </w:pPr>
      <w:r>
        <w:t xml:space="preserve">            - probableCause</w:t>
      </w:r>
    </w:p>
    <w:p w14:paraId="0AC86E29" w14:textId="77777777" w:rsidR="00B510EB" w:rsidRDefault="00B510EB" w:rsidP="00B510EB">
      <w:pPr>
        <w:pStyle w:val="PL"/>
      </w:pPr>
      <w:r>
        <w:t xml:space="preserve">            - perceivedSeverity</w:t>
      </w:r>
    </w:p>
    <w:p w14:paraId="4636D078" w14:textId="77777777" w:rsidR="00B510EB" w:rsidRDefault="00B510EB" w:rsidP="00B510EB">
      <w:pPr>
        <w:pStyle w:val="PL"/>
      </w:pPr>
      <w:r>
        <w:t xml:space="preserve">          properties:</w:t>
      </w:r>
    </w:p>
    <w:p w14:paraId="3FE86090" w14:textId="77777777" w:rsidR="00B510EB" w:rsidRDefault="00B510EB" w:rsidP="00B510EB">
      <w:pPr>
        <w:pStyle w:val="PL"/>
      </w:pPr>
      <w:r>
        <w:t xml:space="preserve">            alarmId:</w:t>
      </w:r>
    </w:p>
    <w:p w14:paraId="50CD4D67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6F1F4121" w14:textId="77777777" w:rsidR="00B510EB" w:rsidRDefault="00B510EB" w:rsidP="00B510EB">
      <w:pPr>
        <w:pStyle w:val="PL"/>
      </w:pPr>
      <w:r>
        <w:t xml:space="preserve">            alarmType:</w:t>
      </w:r>
    </w:p>
    <w:p w14:paraId="1D129197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6C681868" w14:textId="77777777" w:rsidR="00B510EB" w:rsidRDefault="00B510EB" w:rsidP="00B510EB">
      <w:pPr>
        <w:pStyle w:val="PL"/>
      </w:pPr>
      <w:r>
        <w:t xml:space="preserve">            probableCause:</w:t>
      </w:r>
    </w:p>
    <w:p w14:paraId="707D43B7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09BC017" w14:textId="77777777" w:rsidR="00B510EB" w:rsidRDefault="00B510EB" w:rsidP="00B510EB">
      <w:pPr>
        <w:pStyle w:val="PL"/>
      </w:pPr>
      <w:r>
        <w:t xml:space="preserve">            specificProblem:</w:t>
      </w:r>
    </w:p>
    <w:p w14:paraId="4224E887" w14:textId="77777777" w:rsidR="00B510EB" w:rsidRDefault="00B510EB" w:rsidP="00B510EB">
      <w:pPr>
        <w:pStyle w:val="PL"/>
      </w:pPr>
      <w:r>
        <w:t xml:space="preserve">              $ref: '#/components/schemas/SpecificProblem'</w:t>
      </w:r>
    </w:p>
    <w:p w14:paraId="1CF96966" w14:textId="77777777" w:rsidR="00B510EB" w:rsidRDefault="00B510EB" w:rsidP="00B510EB">
      <w:pPr>
        <w:pStyle w:val="PL"/>
      </w:pPr>
      <w:r>
        <w:t xml:space="preserve">            perceivedSeverity:</w:t>
      </w:r>
    </w:p>
    <w:p w14:paraId="274D262E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55BE680F" w14:textId="77777777" w:rsidR="00B510EB" w:rsidRDefault="00B510EB" w:rsidP="00B510EB">
      <w:pPr>
        <w:pStyle w:val="PL"/>
      </w:pPr>
      <w:r>
        <w:t xml:space="preserve">            backedUpStatus:</w:t>
      </w:r>
    </w:p>
    <w:p w14:paraId="04AAEDE1" w14:textId="77777777" w:rsidR="00B510EB" w:rsidRDefault="00B510EB" w:rsidP="00B510EB">
      <w:pPr>
        <w:pStyle w:val="PL"/>
      </w:pPr>
      <w:r>
        <w:t xml:space="preserve">              type: boolean</w:t>
      </w:r>
    </w:p>
    <w:p w14:paraId="2C748FD4" w14:textId="77777777" w:rsidR="00B510EB" w:rsidRDefault="00B510EB" w:rsidP="00B510EB">
      <w:pPr>
        <w:pStyle w:val="PL"/>
      </w:pPr>
      <w:r>
        <w:t xml:space="preserve">            backUpObject:</w:t>
      </w:r>
    </w:p>
    <w:p w14:paraId="0EBE8F9C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3F98141C" w14:textId="77777777" w:rsidR="00B510EB" w:rsidRDefault="00B510EB" w:rsidP="00B510EB">
      <w:pPr>
        <w:pStyle w:val="PL"/>
      </w:pPr>
      <w:r>
        <w:t xml:space="preserve">            trendIndication:</w:t>
      </w:r>
    </w:p>
    <w:p w14:paraId="4848581A" w14:textId="77777777" w:rsidR="00B510EB" w:rsidRDefault="00B510EB" w:rsidP="00B510EB">
      <w:pPr>
        <w:pStyle w:val="PL"/>
      </w:pPr>
      <w:r>
        <w:t xml:space="preserve">              $ref: '#/components/schemas/TrendIndication'</w:t>
      </w:r>
    </w:p>
    <w:p w14:paraId="1A68C6CC" w14:textId="77777777" w:rsidR="00B510EB" w:rsidRDefault="00B510EB" w:rsidP="00B510EB">
      <w:pPr>
        <w:pStyle w:val="PL"/>
      </w:pPr>
      <w:r>
        <w:t xml:space="preserve">            thresholdInfo:</w:t>
      </w:r>
    </w:p>
    <w:p w14:paraId="409F426C" w14:textId="77777777" w:rsidR="00B510EB" w:rsidRDefault="00B510EB" w:rsidP="00B510EB">
      <w:pPr>
        <w:pStyle w:val="PL"/>
      </w:pPr>
      <w:r>
        <w:t xml:space="preserve">              $ref: '#/components/schemas/ThresholdInfo'</w:t>
      </w:r>
    </w:p>
    <w:p w14:paraId="38C3F98F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149B1FF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133E75AE" w14:textId="77777777" w:rsidR="00B510EB" w:rsidRDefault="00B510EB" w:rsidP="00B510EB">
      <w:pPr>
        <w:pStyle w:val="PL"/>
      </w:pPr>
      <w:r>
        <w:t xml:space="preserve">            stateChangeDefinition:</w:t>
      </w:r>
    </w:p>
    <w:p w14:paraId="5E355938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3FAC9E59" w14:textId="77777777" w:rsidR="00B510EB" w:rsidRDefault="00B510EB" w:rsidP="00B510EB">
      <w:pPr>
        <w:pStyle w:val="PL"/>
      </w:pPr>
      <w:r>
        <w:t xml:space="preserve">            monitoredAttributes:</w:t>
      </w:r>
    </w:p>
    <w:p w14:paraId="5C43907A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70A717D" w14:textId="77777777" w:rsidR="00B510EB" w:rsidRDefault="00B510EB" w:rsidP="00B510EB">
      <w:pPr>
        <w:pStyle w:val="PL"/>
      </w:pPr>
      <w:r>
        <w:t xml:space="preserve">            proposedRepairActions:</w:t>
      </w:r>
    </w:p>
    <w:p w14:paraId="56B081BB" w14:textId="77777777" w:rsidR="00B510EB" w:rsidRDefault="00B510EB" w:rsidP="00B510EB">
      <w:pPr>
        <w:pStyle w:val="PL"/>
      </w:pPr>
      <w:r>
        <w:t xml:space="preserve">              type: string</w:t>
      </w:r>
    </w:p>
    <w:p w14:paraId="4C6DBB0D" w14:textId="77777777" w:rsidR="00B510EB" w:rsidRDefault="00B510EB" w:rsidP="00B510EB">
      <w:pPr>
        <w:pStyle w:val="PL"/>
      </w:pPr>
      <w:r>
        <w:t xml:space="preserve">            additionalText:</w:t>
      </w:r>
    </w:p>
    <w:p w14:paraId="28ADAC94" w14:textId="77777777" w:rsidR="00B510EB" w:rsidRDefault="00B510EB" w:rsidP="00B510EB">
      <w:pPr>
        <w:pStyle w:val="PL"/>
      </w:pPr>
      <w:r>
        <w:t xml:space="preserve">              type: string</w:t>
      </w:r>
    </w:p>
    <w:p w14:paraId="29C26EDA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232366CE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02BBCDD" w14:textId="77777777" w:rsidR="00B510EB" w:rsidRDefault="00B510EB" w:rsidP="00B510EB">
      <w:pPr>
        <w:pStyle w:val="PL"/>
      </w:pPr>
      <w:r>
        <w:t xml:space="preserve">            rootCauseIndicator:</w:t>
      </w:r>
    </w:p>
    <w:p w14:paraId="48F91D76" w14:textId="77777777" w:rsidR="00B510EB" w:rsidRDefault="00B510EB" w:rsidP="00B510EB">
      <w:pPr>
        <w:pStyle w:val="PL"/>
      </w:pPr>
      <w:r>
        <w:t xml:space="preserve">              type: boolean</w:t>
      </w:r>
    </w:p>
    <w:p w14:paraId="17EC1408" w14:textId="77777777" w:rsidR="00B510EB" w:rsidRDefault="00B510EB" w:rsidP="00B510EB">
      <w:pPr>
        <w:pStyle w:val="PL"/>
      </w:pPr>
      <w:r>
        <w:t xml:space="preserve">    NotifyNewSecAlarm:</w:t>
      </w:r>
    </w:p>
    <w:p w14:paraId="56C93A6A" w14:textId="77777777" w:rsidR="00B510EB" w:rsidRDefault="00B510EB" w:rsidP="00B510EB">
      <w:pPr>
        <w:pStyle w:val="PL"/>
      </w:pPr>
      <w:r>
        <w:t xml:space="preserve">      allOf:</w:t>
      </w:r>
    </w:p>
    <w:p w14:paraId="00D2E79A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60BB26C" w14:textId="77777777" w:rsidR="00B510EB" w:rsidRDefault="00B510EB" w:rsidP="00B510EB">
      <w:pPr>
        <w:pStyle w:val="PL"/>
      </w:pPr>
      <w:r>
        <w:t xml:space="preserve">        - type: object</w:t>
      </w:r>
    </w:p>
    <w:p w14:paraId="79C8AAE7" w14:textId="77777777" w:rsidR="00B510EB" w:rsidRDefault="00B510EB" w:rsidP="00B510EB">
      <w:pPr>
        <w:pStyle w:val="PL"/>
      </w:pPr>
      <w:r>
        <w:t xml:space="preserve">          required:</w:t>
      </w:r>
    </w:p>
    <w:p w14:paraId="22516B23" w14:textId="77777777" w:rsidR="00B510EB" w:rsidRDefault="00B510EB" w:rsidP="00B510EB">
      <w:pPr>
        <w:pStyle w:val="PL"/>
      </w:pPr>
      <w:r>
        <w:t xml:space="preserve">            - alarmId</w:t>
      </w:r>
    </w:p>
    <w:p w14:paraId="2887E413" w14:textId="77777777" w:rsidR="00B510EB" w:rsidRDefault="00B510EB" w:rsidP="00B510EB">
      <w:pPr>
        <w:pStyle w:val="PL"/>
      </w:pPr>
      <w:r>
        <w:t xml:space="preserve">            - alarmType</w:t>
      </w:r>
    </w:p>
    <w:p w14:paraId="004575E3" w14:textId="77777777" w:rsidR="00B510EB" w:rsidRDefault="00B510EB" w:rsidP="00B510EB">
      <w:pPr>
        <w:pStyle w:val="PL"/>
      </w:pPr>
      <w:r>
        <w:t xml:space="preserve">            - probableCause</w:t>
      </w:r>
    </w:p>
    <w:p w14:paraId="03C835CC" w14:textId="77777777" w:rsidR="00B510EB" w:rsidRDefault="00B510EB" w:rsidP="00B510EB">
      <w:pPr>
        <w:pStyle w:val="PL"/>
      </w:pPr>
      <w:r>
        <w:t xml:space="preserve">            - perceivedSeverity</w:t>
      </w:r>
    </w:p>
    <w:p w14:paraId="32C48CA8" w14:textId="77777777" w:rsidR="00B510EB" w:rsidRDefault="00B510EB" w:rsidP="00B510EB">
      <w:pPr>
        <w:pStyle w:val="PL"/>
      </w:pPr>
      <w:r>
        <w:t xml:space="preserve">            - serviceUser</w:t>
      </w:r>
    </w:p>
    <w:p w14:paraId="3954DE10" w14:textId="77777777" w:rsidR="00B510EB" w:rsidRDefault="00B510EB" w:rsidP="00B510EB">
      <w:pPr>
        <w:pStyle w:val="PL"/>
      </w:pPr>
      <w:r>
        <w:t xml:space="preserve">            - serviceProvider</w:t>
      </w:r>
    </w:p>
    <w:p w14:paraId="07D7D4FC" w14:textId="77777777" w:rsidR="00B510EB" w:rsidRDefault="00B510EB" w:rsidP="00B510EB">
      <w:pPr>
        <w:pStyle w:val="PL"/>
      </w:pPr>
      <w:r>
        <w:t xml:space="preserve">            - securityAlarmDetector </w:t>
      </w:r>
    </w:p>
    <w:p w14:paraId="7E127626" w14:textId="77777777" w:rsidR="00B510EB" w:rsidRDefault="00B510EB" w:rsidP="00B510EB">
      <w:pPr>
        <w:pStyle w:val="PL"/>
      </w:pPr>
      <w:r>
        <w:t xml:space="preserve">          properties:</w:t>
      </w:r>
    </w:p>
    <w:p w14:paraId="254B8F42" w14:textId="77777777" w:rsidR="00B510EB" w:rsidRDefault="00B510EB" w:rsidP="00B510EB">
      <w:pPr>
        <w:pStyle w:val="PL"/>
      </w:pPr>
      <w:r>
        <w:lastRenderedPageBreak/>
        <w:t xml:space="preserve">            alarmId:</w:t>
      </w:r>
    </w:p>
    <w:p w14:paraId="5EC3AFC4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143AD569" w14:textId="77777777" w:rsidR="00B510EB" w:rsidRDefault="00B510EB" w:rsidP="00B510EB">
      <w:pPr>
        <w:pStyle w:val="PL"/>
      </w:pPr>
      <w:r>
        <w:t xml:space="preserve">            alarmType:</w:t>
      </w:r>
    </w:p>
    <w:p w14:paraId="3019E381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6C3994D7" w14:textId="77777777" w:rsidR="00B510EB" w:rsidRDefault="00B510EB" w:rsidP="00B510EB">
      <w:pPr>
        <w:pStyle w:val="PL"/>
      </w:pPr>
      <w:r>
        <w:t xml:space="preserve">            probableCause:</w:t>
      </w:r>
    </w:p>
    <w:p w14:paraId="780FF928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7D679E1" w14:textId="77777777" w:rsidR="00B510EB" w:rsidRDefault="00B510EB" w:rsidP="00B510EB">
      <w:pPr>
        <w:pStyle w:val="PL"/>
      </w:pPr>
      <w:r>
        <w:t xml:space="preserve">            perceivedSeverity:</w:t>
      </w:r>
    </w:p>
    <w:p w14:paraId="1A0E7A71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87C0264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087478CB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774ABBA4" w14:textId="77777777" w:rsidR="00B510EB" w:rsidRDefault="00B510EB" w:rsidP="00B510EB">
      <w:pPr>
        <w:pStyle w:val="PL"/>
      </w:pPr>
      <w:r>
        <w:t xml:space="preserve">            additionalText:</w:t>
      </w:r>
    </w:p>
    <w:p w14:paraId="090D6FC1" w14:textId="77777777" w:rsidR="00B510EB" w:rsidRDefault="00B510EB" w:rsidP="00B510EB">
      <w:pPr>
        <w:pStyle w:val="PL"/>
      </w:pPr>
      <w:r>
        <w:t xml:space="preserve">              type: string</w:t>
      </w:r>
    </w:p>
    <w:p w14:paraId="6384E540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7C5BB38B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6503DFE4" w14:textId="77777777" w:rsidR="00B510EB" w:rsidRDefault="00B510EB" w:rsidP="00B510EB">
      <w:pPr>
        <w:pStyle w:val="PL"/>
      </w:pPr>
      <w:r>
        <w:t xml:space="preserve">            rootCauseIndicator:</w:t>
      </w:r>
    </w:p>
    <w:p w14:paraId="60B12C88" w14:textId="77777777" w:rsidR="00B510EB" w:rsidRDefault="00B510EB" w:rsidP="00B510EB">
      <w:pPr>
        <w:pStyle w:val="PL"/>
      </w:pPr>
      <w:r>
        <w:t xml:space="preserve">              type: boolean</w:t>
      </w:r>
    </w:p>
    <w:p w14:paraId="08063D2B" w14:textId="77777777" w:rsidR="00B510EB" w:rsidRDefault="00B510EB" w:rsidP="00B510EB">
      <w:pPr>
        <w:pStyle w:val="PL"/>
      </w:pPr>
      <w:r>
        <w:t xml:space="preserve">            serviceUser:</w:t>
      </w:r>
    </w:p>
    <w:p w14:paraId="72655357" w14:textId="77777777" w:rsidR="00B510EB" w:rsidRDefault="00B510EB" w:rsidP="00B510EB">
      <w:pPr>
        <w:pStyle w:val="PL"/>
      </w:pPr>
      <w:r>
        <w:t xml:space="preserve">              type: string</w:t>
      </w:r>
    </w:p>
    <w:p w14:paraId="343B1DB4" w14:textId="77777777" w:rsidR="00B510EB" w:rsidRDefault="00B510EB" w:rsidP="00B510EB">
      <w:pPr>
        <w:pStyle w:val="PL"/>
      </w:pPr>
      <w:r>
        <w:t xml:space="preserve">            serviceProvider:</w:t>
      </w:r>
    </w:p>
    <w:p w14:paraId="5AEF47D9" w14:textId="77777777" w:rsidR="00B510EB" w:rsidRDefault="00B510EB" w:rsidP="00B510EB">
      <w:pPr>
        <w:pStyle w:val="PL"/>
      </w:pPr>
      <w:r>
        <w:t xml:space="preserve">              type: string</w:t>
      </w:r>
    </w:p>
    <w:p w14:paraId="28A43849" w14:textId="77777777" w:rsidR="00B510EB" w:rsidRDefault="00B510EB" w:rsidP="00B510EB">
      <w:pPr>
        <w:pStyle w:val="PL"/>
      </w:pPr>
      <w:r>
        <w:t xml:space="preserve">            securityAlarmDetector:</w:t>
      </w:r>
    </w:p>
    <w:p w14:paraId="3F1003F0" w14:textId="77777777" w:rsidR="00B510EB" w:rsidRDefault="00B510EB" w:rsidP="00B510EB">
      <w:pPr>
        <w:pStyle w:val="PL"/>
      </w:pPr>
      <w:r>
        <w:t xml:space="preserve">              type: string</w:t>
      </w:r>
    </w:p>
    <w:p w14:paraId="6473E999" w14:textId="77777777" w:rsidR="00B510EB" w:rsidRDefault="00B510EB" w:rsidP="00B510EB">
      <w:pPr>
        <w:pStyle w:val="PL"/>
      </w:pPr>
      <w:r>
        <w:t xml:space="preserve">    NotifyClearedAlarm:</w:t>
      </w:r>
    </w:p>
    <w:p w14:paraId="4DD58380" w14:textId="77777777" w:rsidR="00B510EB" w:rsidRDefault="00B510EB" w:rsidP="00B510EB">
      <w:pPr>
        <w:pStyle w:val="PL"/>
      </w:pPr>
      <w:r>
        <w:t xml:space="preserve">      allOf:</w:t>
      </w:r>
    </w:p>
    <w:p w14:paraId="13229514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0BDCFFF" w14:textId="77777777" w:rsidR="00B510EB" w:rsidRDefault="00B510EB" w:rsidP="00B510EB">
      <w:pPr>
        <w:pStyle w:val="PL"/>
      </w:pPr>
      <w:r>
        <w:t xml:space="preserve">        - type: object</w:t>
      </w:r>
    </w:p>
    <w:p w14:paraId="7CE13828" w14:textId="77777777" w:rsidR="00B510EB" w:rsidRDefault="00B510EB" w:rsidP="00B510EB">
      <w:pPr>
        <w:pStyle w:val="PL"/>
      </w:pPr>
      <w:r>
        <w:t xml:space="preserve">          required:</w:t>
      </w:r>
    </w:p>
    <w:p w14:paraId="67346485" w14:textId="77777777" w:rsidR="00B510EB" w:rsidRDefault="00B510EB" w:rsidP="00B510EB">
      <w:pPr>
        <w:pStyle w:val="PL"/>
      </w:pPr>
      <w:r>
        <w:t xml:space="preserve">            - alarmId</w:t>
      </w:r>
    </w:p>
    <w:p w14:paraId="6001243F" w14:textId="77777777" w:rsidR="00B510EB" w:rsidRDefault="00B510EB" w:rsidP="00B510EB">
      <w:pPr>
        <w:pStyle w:val="PL"/>
      </w:pPr>
      <w:r>
        <w:t xml:space="preserve">            - alarmType</w:t>
      </w:r>
    </w:p>
    <w:p w14:paraId="26D86E3D" w14:textId="77777777" w:rsidR="00B510EB" w:rsidRDefault="00B510EB" w:rsidP="00B510EB">
      <w:pPr>
        <w:pStyle w:val="PL"/>
      </w:pPr>
      <w:r>
        <w:t xml:space="preserve">            - probableCause</w:t>
      </w:r>
    </w:p>
    <w:p w14:paraId="5809DC78" w14:textId="77777777" w:rsidR="00B510EB" w:rsidRDefault="00B510EB" w:rsidP="00B510EB">
      <w:pPr>
        <w:pStyle w:val="PL"/>
      </w:pPr>
      <w:r>
        <w:t xml:space="preserve">            - perceivedSeverity</w:t>
      </w:r>
    </w:p>
    <w:p w14:paraId="0D5BDE49" w14:textId="77777777" w:rsidR="00B510EB" w:rsidRDefault="00B510EB" w:rsidP="00B510EB">
      <w:pPr>
        <w:pStyle w:val="PL"/>
      </w:pPr>
      <w:r>
        <w:t xml:space="preserve">          properties:</w:t>
      </w:r>
    </w:p>
    <w:p w14:paraId="186B3F35" w14:textId="77777777" w:rsidR="00B510EB" w:rsidRDefault="00B510EB" w:rsidP="00B510EB">
      <w:pPr>
        <w:pStyle w:val="PL"/>
      </w:pPr>
      <w:r>
        <w:t xml:space="preserve">            alarmId:</w:t>
      </w:r>
    </w:p>
    <w:p w14:paraId="65649FEE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605858D5" w14:textId="77777777" w:rsidR="00B510EB" w:rsidRDefault="00B510EB" w:rsidP="00B510EB">
      <w:pPr>
        <w:pStyle w:val="PL"/>
      </w:pPr>
      <w:r>
        <w:t xml:space="preserve">            alarmType:</w:t>
      </w:r>
    </w:p>
    <w:p w14:paraId="3854C862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27982BBF" w14:textId="77777777" w:rsidR="00B510EB" w:rsidRDefault="00B510EB" w:rsidP="00B510EB">
      <w:pPr>
        <w:pStyle w:val="PL"/>
      </w:pPr>
      <w:r>
        <w:t xml:space="preserve">            probableCause:</w:t>
      </w:r>
    </w:p>
    <w:p w14:paraId="13D3178E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243B5BE8" w14:textId="77777777" w:rsidR="00B510EB" w:rsidRDefault="00B510EB" w:rsidP="00B510EB">
      <w:pPr>
        <w:pStyle w:val="PL"/>
      </w:pPr>
      <w:r>
        <w:t xml:space="preserve">            perceivedSeverity:</w:t>
      </w:r>
    </w:p>
    <w:p w14:paraId="1441AB66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65932E9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1702D9BB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6367A08A" w14:textId="77777777" w:rsidR="00B510EB" w:rsidRDefault="00B510EB" w:rsidP="00B510EB">
      <w:pPr>
        <w:pStyle w:val="PL"/>
      </w:pPr>
      <w:r>
        <w:t xml:space="preserve">            clearUserId:</w:t>
      </w:r>
    </w:p>
    <w:p w14:paraId="1986C486" w14:textId="77777777" w:rsidR="00B510EB" w:rsidRDefault="00B510EB" w:rsidP="00B510EB">
      <w:pPr>
        <w:pStyle w:val="PL"/>
      </w:pPr>
      <w:r>
        <w:t xml:space="preserve">              type: string</w:t>
      </w:r>
    </w:p>
    <w:p w14:paraId="622DFBDB" w14:textId="77777777" w:rsidR="00B510EB" w:rsidRDefault="00B510EB" w:rsidP="00B510EB">
      <w:pPr>
        <w:pStyle w:val="PL"/>
      </w:pPr>
      <w:r>
        <w:t xml:space="preserve">            clearSystemId:</w:t>
      </w:r>
    </w:p>
    <w:p w14:paraId="1923DCB9" w14:textId="77777777" w:rsidR="00B510EB" w:rsidRDefault="00B510EB" w:rsidP="00B510EB">
      <w:pPr>
        <w:pStyle w:val="PL"/>
      </w:pPr>
      <w:r>
        <w:t xml:space="preserve">              type: string</w:t>
      </w:r>
    </w:p>
    <w:p w14:paraId="0FD768B8" w14:textId="77777777" w:rsidR="00B510EB" w:rsidRDefault="00B510EB" w:rsidP="00B510EB">
      <w:pPr>
        <w:pStyle w:val="PL"/>
      </w:pPr>
      <w:r>
        <w:t xml:space="preserve">    NotifyChangedAlarm:</w:t>
      </w:r>
    </w:p>
    <w:p w14:paraId="55D92792" w14:textId="77777777" w:rsidR="00B510EB" w:rsidRDefault="00B510EB" w:rsidP="00B510EB">
      <w:pPr>
        <w:pStyle w:val="PL"/>
      </w:pPr>
      <w:r>
        <w:t xml:space="preserve">      allOf:</w:t>
      </w:r>
    </w:p>
    <w:p w14:paraId="06CFE5E2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0B2BA68" w14:textId="77777777" w:rsidR="00B510EB" w:rsidRDefault="00B510EB" w:rsidP="00B510EB">
      <w:pPr>
        <w:pStyle w:val="PL"/>
      </w:pPr>
      <w:r>
        <w:t xml:space="preserve">        - type: object</w:t>
      </w:r>
    </w:p>
    <w:p w14:paraId="13A62789" w14:textId="77777777" w:rsidR="00B510EB" w:rsidRDefault="00B510EB" w:rsidP="00B510EB">
      <w:pPr>
        <w:pStyle w:val="PL"/>
      </w:pPr>
      <w:r>
        <w:t xml:space="preserve">          required:</w:t>
      </w:r>
    </w:p>
    <w:p w14:paraId="68478111" w14:textId="77777777" w:rsidR="00B510EB" w:rsidRDefault="00B510EB" w:rsidP="00B510EB">
      <w:pPr>
        <w:pStyle w:val="PL"/>
      </w:pPr>
      <w:r>
        <w:t xml:space="preserve">            - alarmId</w:t>
      </w:r>
    </w:p>
    <w:p w14:paraId="1A2F6243" w14:textId="77777777" w:rsidR="00B510EB" w:rsidRDefault="00B510EB" w:rsidP="00B510EB">
      <w:pPr>
        <w:pStyle w:val="PL"/>
      </w:pPr>
      <w:r>
        <w:t xml:space="preserve">            - alarmType</w:t>
      </w:r>
    </w:p>
    <w:p w14:paraId="26D96C33" w14:textId="77777777" w:rsidR="00B510EB" w:rsidRDefault="00B510EB" w:rsidP="00B510EB">
      <w:pPr>
        <w:pStyle w:val="PL"/>
      </w:pPr>
      <w:r>
        <w:t xml:space="preserve">            - probableCause</w:t>
      </w:r>
    </w:p>
    <w:p w14:paraId="7E189B6B" w14:textId="77777777" w:rsidR="00B510EB" w:rsidRDefault="00B510EB" w:rsidP="00B510EB">
      <w:pPr>
        <w:pStyle w:val="PL"/>
      </w:pPr>
      <w:r>
        <w:t xml:space="preserve">            - perceivedSeverity</w:t>
      </w:r>
    </w:p>
    <w:p w14:paraId="110F4F3C" w14:textId="77777777" w:rsidR="00B510EB" w:rsidRDefault="00B510EB" w:rsidP="00B510EB">
      <w:pPr>
        <w:pStyle w:val="PL"/>
      </w:pPr>
      <w:r>
        <w:t xml:space="preserve">          properties:</w:t>
      </w:r>
    </w:p>
    <w:p w14:paraId="135F71EA" w14:textId="77777777" w:rsidR="00B510EB" w:rsidRDefault="00B510EB" w:rsidP="00B510EB">
      <w:pPr>
        <w:pStyle w:val="PL"/>
      </w:pPr>
      <w:r>
        <w:t xml:space="preserve">            alarmId:</w:t>
      </w:r>
    </w:p>
    <w:p w14:paraId="4FA1CB90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0D0B3DF0" w14:textId="77777777" w:rsidR="00B510EB" w:rsidRDefault="00B510EB" w:rsidP="00B510EB">
      <w:pPr>
        <w:pStyle w:val="PL"/>
      </w:pPr>
      <w:r>
        <w:t xml:space="preserve">            alarmType:</w:t>
      </w:r>
    </w:p>
    <w:p w14:paraId="0353E5E0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44A67301" w14:textId="77777777" w:rsidR="00B510EB" w:rsidRDefault="00B510EB" w:rsidP="00B510EB">
      <w:pPr>
        <w:pStyle w:val="PL"/>
      </w:pPr>
      <w:r>
        <w:t xml:space="preserve">            probableCause:</w:t>
      </w:r>
    </w:p>
    <w:p w14:paraId="4096C2C9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2BB6631" w14:textId="77777777" w:rsidR="00B510EB" w:rsidRDefault="00B510EB" w:rsidP="00B510EB">
      <w:pPr>
        <w:pStyle w:val="PL"/>
      </w:pPr>
      <w:r>
        <w:t xml:space="preserve">            perceivedSeverity:</w:t>
      </w:r>
    </w:p>
    <w:p w14:paraId="1A4C6974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0076402A" w14:textId="77777777" w:rsidR="00B510EB" w:rsidRDefault="00B510EB" w:rsidP="00B510EB">
      <w:pPr>
        <w:pStyle w:val="PL"/>
      </w:pPr>
      <w:r>
        <w:t xml:space="preserve">    NotifyChangedAlarmGeneral:</w:t>
      </w:r>
    </w:p>
    <w:p w14:paraId="53884780" w14:textId="77777777" w:rsidR="00B510EB" w:rsidRDefault="00B510EB" w:rsidP="00B510EB">
      <w:pPr>
        <w:pStyle w:val="PL"/>
      </w:pPr>
      <w:r>
        <w:t xml:space="preserve">      allOf:</w:t>
      </w:r>
    </w:p>
    <w:p w14:paraId="2E2BD4D7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62910B27" w14:textId="77777777" w:rsidR="00B510EB" w:rsidRDefault="00B510EB" w:rsidP="00B510EB">
      <w:pPr>
        <w:pStyle w:val="PL"/>
      </w:pPr>
      <w:r>
        <w:t xml:space="preserve">        - type: object</w:t>
      </w:r>
    </w:p>
    <w:p w14:paraId="7165C935" w14:textId="77777777" w:rsidR="00B510EB" w:rsidRDefault="00B510EB" w:rsidP="00B510EB">
      <w:pPr>
        <w:pStyle w:val="PL"/>
      </w:pPr>
      <w:r>
        <w:t xml:space="preserve">          required:</w:t>
      </w:r>
    </w:p>
    <w:p w14:paraId="68E4E1A0" w14:textId="77777777" w:rsidR="00B510EB" w:rsidRDefault="00B510EB" w:rsidP="00B510EB">
      <w:pPr>
        <w:pStyle w:val="PL"/>
      </w:pPr>
      <w:r>
        <w:t xml:space="preserve">            - alarmId</w:t>
      </w:r>
    </w:p>
    <w:p w14:paraId="2FB09C34" w14:textId="77777777" w:rsidR="00B510EB" w:rsidRDefault="00B510EB" w:rsidP="00B510EB">
      <w:pPr>
        <w:pStyle w:val="PL"/>
      </w:pPr>
      <w:r>
        <w:t xml:space="preserve">            - alarmType</w:t>
      </w:r>
    </w:p>
    <w:p w14:paraId="25655201" w14:textId="77777777" w:rsidR="00B510EB" w:rsidRDefault="00B510EB" w:rsidP="00B510EB">
      <w:pPr>
        <w:pStyle w:val="PL"/>
      </w:pPr>
      <w:r>
        <w:t xml:space="preserve">          properties:</w:t>
      </w:r>
    </w:p>
    <w:p w14:paraId="3B07C568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</w:t>
      </w:r>
      <w:r w:rsidRPr="000C0D94">
        <w:rPr>
          <w:lang w:val="fr-FR"/>
        </w:rPr>
        <w:t>alarmId:</w:t>
      </w:r>
    </w:p>
    <w:p w14:paraId="342D06D7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$ref: '#/components/schemas/AlarmId'</w:t>
      </w:r>
    </w:p>
    <w:p w14:paraId="3E6C3AB3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    </w:t>
      </w:r>
      <w:r>
        <w:t>alarmType:</w:t>
      </w:r>
    </w:p>
    <w:p w14:paraId="5914C1A3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0C55778A" w14:textId="77777777" w:rsidR="00B510EB" w:rsidRDefault="00B510EB" w:rsidP="00B510EB">
      <w:pPr>
        <w:pStyle w:val="PL"/>
      </w:pPr>
      <w:r>
        <w:t xml:space="preserve">            probableCause:</w:t>
      </w:r>
    </w:p>
    <w:p w14:paraId="45D79D22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BB3FD6F" w14:textId="77777777" w:rsidR="00B510EB" w:rsidRDefault="00B510EB" w:rsidP="00B510EB">
      <w:pPr>
        <w:pStyle w:val="PL"/>
      </w:pPr>
      <w:r>
        <w:lastRenderedPageBreak/>
        <w:t xml:space="preserve">            specificProblem:</w:t>
      </w:r>
    </w:p>
    <w:p w14:paraId="430E9498" w14:textId="77777777" w:rsidR="00B510EB" w:rsidRDefault="00B510EB" w:rsidP="00B510EB">
      <w:pPr>
        <w:pStyle w:val="PL"/>
      </w:pPr>
      <w:r>
        <w:t xml:space="preserve">              $ref: '#/components/schemas/SpecificProblem'</w:t>
      </w:r>
    </w:p>
    <w:p w14:paraId="21675C12" w14:textId="77777777" w:rsidR="00B510EB" w:rsidRDefault="00B510EB" w:rsidP="00B510EB">
      <w:pPr>
        <w:pStyle w:val="PL"/>
      </w:pPr>
      <w:r>
        <w:t xml:space="preserve">            perceivedSeverity:</w:t>
      </w:r>
    </w:p>
    <w:p w14:paraId="1543D1A5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65CE55C5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37BD5490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7561E4A9" w14:textId="77777777" w:rsidR="00B510EB" w:rsidRDefault="00B510EB" w:rsidP="00B510EB">
      <w:pPr>
        <w:pStyle w:val="PL"/>
      </w:pPr>
      <w:r>
        <w:t xml:space="preserve">            backedUpStatus:</w:t>
      </w:r>
    </w:p>
    <w:p w14:paraId="478E2B1E" w14:textId="77777777" w:rsidR="00B510EB" w:rsidRDefault="00B510EB" w:rsidP="00B510EB">
      <w:pPr>
        <w:pStyle w:val="PL"/>
      </w:pPr>
      <w:r>
        <w:t xml:space="preserve">              type: boolean</w:t>
      </w:r>
    </w:p>
    <w:p w14:paraId="34190454" w14:textId="77777777" w:rsidR="00B510EB" w:rsidRDefault="00B510EB" w:rsidP="00B510EB">
      <w:pPr>
        <w:pStyle w:val="PL"/>
      </w:pPr>
      <w:r>
        <w:t xml:space="preserve">            backUpObject:</w:t>
      </w:r>
    </w:p>
    <w:p w14:paraId="3EC7C99B" w14:textId="77777777" w:rsidR="00B510EB" w:rsidRDefault="00B510EB" w:rsidP="00B510EB">
      <w:pPr>
        <w:pStyle w:val="PL"/>
      </w:pPr>
      <w:r>
        <w:t xml:space="preserve">              $ref: 'TS28623_ComDefs.yaml#/components/schemas/Dn'</w:t>
      </w:r>
    </w:p>
    <w:p w14:paraId="118E16E7" w14:textId="77777777" w:rsidR="00B510EB" w:rsidRDefault="00B510EB" w:rsidP="00B510EB">
      <w:pPr>
        <w:pStyle w:val="PL"/>
      </w:pPr>
      <w:r>
        <w:t xml:space="preserve">            trendIndication:</w:t>
      </w:r>
    </w:p>
    <w:p w14:paraId="13115C5C" w14:textId="77777777" w:rsidR="00B510EB" w:rsidRDefault="00B510EB" w:rsidP="00B510EB">
      <w:pPr>
        <w:pStyle w:val="PL"/>
      </w:pPr>
      <w:r>
        <w:t xml:space="preserve">              $ref: '#/components/schemas/TrendIndication'</w:t>
      </w:r>
    </w:p>
    <w:p w14:paraId="1C10F0FE" w14:textId="77777777" w:rsidR="00B510EB" w:rsidRDefault="00B510EB" w:rsidP="00B510EB">
      <w:pPr>
        <w:pStyle w:val="PL"/>
      </w:pPr>
      <w:r>
        <w:t xml:space="preserve">            thresholdInfo:</w:t>
      </w:r>
    </w:p>
    <w:p w14:paraId="50FA0342" w14:textId="77777777" w:rsidR="00B510EB" w:rsidRDefault="00B510EB" w:rsidP="00B510EB">
      <w:pPr>
        <w:pStyle w:val="PL"/>
      </w:pPr>
      <w:r>
        <w:t xml:space="preserve">              $ref: '#/components/schemas/ThresholdInfo'</w:t>
      </w:r>
    </w:p>
    <w:p w14:paraId="225BE3A7" w14:textId="77777777" w:rsidR="00B510EB" w:rsidRDefault="00B510EB" w:rsidP="00B510EB">
      <w:pPr>
        <w:pStyle w:val="PL"/>
      </w:pPr>
      <w:r>
        <w:t xml:space="preserve">            stateChangeDefinition:</w:t>
      </w:r>
    </w:p>
    <w:p w14:paraId="3A394DFE" w14:textId="77777777" w:rsidR="00B510EB" w:rsidRDefault="00B510EB" w:rsidP="00B510EB">
      <w:pPr>
        <w:pStyle w:val="PL"/>
      </w:pPr>
      <w:r>
        <w:t xml:space="preserve">              $ref: 'TS28623_ComDefs.yaml#/components/schemas/AttributeValueChangeSet'</w:t>
      </w:r>
    </w:p>
    <w:p w14:paraId="4371D853" w14:textId="77777777" w:rsidR="00B510EB" w:rsidRDefault="00B510EB" w:rsidP="00B510EB">
      <w:pPr>
        <w:pStyle w:val="PL"/>
      </w:pPr>
      <w:r>
        <w:t xml:space="preserve">            monitoredAttributes:</w:t>
      </w:r>
    </w:p>
    <w:p w14:paraId="0184B3D6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5AF3B763" w14:textId="77777777" w:rsidR="00B510EB" w:rsidRDefault="00B510EB" w:rsidP="00B510EB">
      <w:pPr>
        <w:pStyle w:val="PL"/>
      </w:pPr>
      <w:r>
        <w:t xml:space="preserve">            proposedRepairActions:</w:t>
      </w:r>
    </w:p>
    <w:p w14:paraId="52CF35F8" w14:textId="77777777" w:rsidR="00B510EB" w:rsidRDefault="00B510EB" w:rsidP="00B510EB">
      <w:pPr>
        <w:pStyle w:val="PL"/>
      </w:pPr>
      <w:r>
        <w:t xml:space="preserve">              type: string</w:t>
      </w:r>
    </w:p>
    <w:p w14:paraId="72564AB3" w14:textId="77777777" w:rsidR="00B510EB" w:rsidRDefault="00B510EB" w:rsidP="00B510EB">
      <w:pPr>
        <w:pStyle w:val="PL"/>
      </w:pPr>
      <w:r>
        <w:t xml:space="preserve">            additionalText:</w:t>
      </w:r>
    </w:p>
    <w:p w14:paraId="737CAC89" w14:textId="77777777" w:rsidR="00B510EB" w:rsidRDefault="00B510EB" w:rsidP="00B510EB">
      <w:pPr>
        <w:pStyle w:val="PL"/>
      </w:pPr>
      <w:r>
        <w:t xml:space="preserve">              type: string</w:t>
      </w:r>
    </w:p>
    <w:p w14:paraId="10F3F92F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7AAB4BD3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1888CFFF" w14:textId="77777777" w:rsidR="00B510EB" w:rsidRDefault="00B510EB" w:rsidP="00B510EB">
      <w:pPr>
        <w:pStyle w:val="PL"/>
      </w:pPr>
      <w:r>
        <w:t xml:space="preserve">            rootCauseIndicator:</w:t>
      </w:r>
    </w:p>
    <w:p w14:paraId="53A0244E" w14:textId="77777777" w:rsidR="00B510EB" w:rsidRDefault="00B510EB" w:rsidP="00B510EB">
      <w:pPr>
        <w:pStyle w:val="PL"/>
      </w:pPr>
      <w:r>
        <w:t xml:space="preserve">              type: boolean</w:t>
      </w:r>
    </w:p>
    <w:p w14:paraId="419DA6CB" w14:textId="77777777" w:rsidR="00B510EB" w:rsidRDefault="00B510EB" w:rsidP="00B510EB">
      <w:pPr>
        <w:pStyle w:val="PL"/>
      </w:pPr>
      <w:r>
        <w:t xml:space="preserve">            changedAlarmAttributes:</w:t>
      </w:r>
    </w:p>
    <w:p w14:paraId="58148725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269188A2" w14:textId="77777777" w:rsidR="00B510EB" w:rsidRDefault="00B510EB" w:rsidP="00B510EB">
      <w:pPr>
        <w:pStyle w:val="PL"/>
      </w:pPr>
      <w:r>
        <w:t xml:space="preserve">    NotifyChangedSecAlarmGeneral:</w:t>
      </w:r>
    </w:p>
    <w:p w14:paraId="383381CC" w14:textId="77777777" w:rsidR="00B510EB" w:rsidRDefault="00B510EB" w:rsidP="00B510EB">
      <w:pPr>
        <w:pStyle w:val="PL"/>
      </w:pPr>
      <w:r>
        <w:t xml:space="preserve">      allOf:</w:t>
      </w:r>
    </w:p>
    <w:p w14:paraId="2B074BDF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51F67EE8" w14:textId="77777777" w:rsidR="00B510EB" w:rsidRDefault="00B510EB" w:rsidP="00B510EB">
      <w:pPr>
        <w:pStyle w:val="PL"/>
      </w:pPr>
      <w:r>
        <w:t xml:space="preserve">        - type: object</w:t>
      </w:r>
    </w:p>
    <w:p w14:paraId="786F5C66" w14:textId="77777777" w:rsidR="00B510EB" w:rsidRDefault="00B510EB" w:rsidP="00B510EB">
      <w:pPr>
        <w:pStyle w:val="PL"/>
      </w:pPr>
      <w:r>
        <w:t xml:space="preserve">          required:</w:t>
      </w:r>
    </w:p>
    <w:p w14:paraId="6338B841" w14:textId="77777777" w:rsidR="00B510EB" w:rsidRDefault="00B510EB" w:rsidP="00B510EB">
      <w:pPr>
        <w:pStyle w:val="PL"/>
      </w:pPr>
      <w:r>
        <w:t xml:space="preserve">            - alarmId</w:t>
      </w:r>
    </w:p>
    <w:p w14:paraId="1201718E" w14:textId="77777777" w:rsidR="00B510EB" w:rsidRDefault="00B510EB" w:rsidP="00B510EB">
      <w:pPr>
        <w:pStyle w:val="PL"/>
      </w:pPr>
      <w:r>
        <w:t xml:space="preserve">            - alarmType</w:t>
      </w:r>
    </w:p>
    <w:p w14:paraId="5C6E0331" w14:textId="77777777" w:rsidR="00B510EB" w:rsidRDefault="00B510EB" w:rsidP="00B510EB">
      <w:pPr>
        <w:pStyle w:val="PL"/>
      </w:pPr>
      <w:r>
        <w:t xml:space="preserve">            - serviceUser</w:t>
      </w:r>
    </w:p>
    <w:p w14:paraId="037D47E5" w14:textId="77777777" w:rsidR="00B510EB" w:rsidRDefault="00B510EB" w:rsidP="00B510EB">
      <w:pPr>
        <w:pStyle w:val="PL"/>
      </w:pPr>
      <w:r>
        <w:t xml:space="preserve">            - serviceProvider</w:t>
      </w:r>
    </w:p>
    <w:p w14:paraId="783BCE8A" w14:textId="77777777" w:rsidR="00B510EB" w:rsidRDefault="00B510EB" w:rsidP="00B510EB">
      <w:pPr>
        <w:pStyle w:val="PL"/>
      </w:pPr>
      <w:r>
        <w:t xml:space="preserve">            - securityAlarmDetector</w:t>
      </w:r>
    </w:p>
    <w:p w14:paraId="296F86BC" w14:textId="77777777" w:rsidR="00B510EB" w:rsidRDefault="00B510EB" w:rsidP="00B510EB">
      <w:pPr>
        <w:pStyle w:val="PL"/>
      </w:pPr>
      <w:r>
        <w:t xml:space="preserve">          properties:</w:t>
      </w:r>
    </w:p>
    <w:p w14:paraId="3690A4DA" w14:textId="77777777" w:rsidR="00B510EB" w:rsidRDefault="00B510EB" w:rsidP="00B510EB">
      <w:pPr>
        <w:pStyle w:val="PL"/>
      </w:pPr>
      <w:r>
        <w:t xml:space="preserve">            alarmId:</w:t>
      </w:r>
    </w:p>
    <w:p w14:paraId="66110EC4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377071A9" w14:textId="77777777" w:rsidR="00B510EB" w:rsidRDefault="00B510EB" w:rsidP="00B510EB">
      <w:pPr>
        <w:pStyle w:val="PL"/>
      </w:pPr>
      <w:r>
        <w:t xml:space="preserve">            alarmType:</w:t>
      </w:r>
    </w:p>
    <w:p w14:paraId="6FC52EEB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7AA5D4FE" w14:textId="77777777" w:rsidR="00B510EB" w:rsidRDefault="00B510EB" w:rsidP="00B510EB">
      <w:pPr>
        <w:pStyle w:val="PL"/>
      </w:pPr>
      <w:r>
        <w:t xml:space="preserve">            probableCause:</w:t>
      </w:r>
    </w:p>
    <w:p w14:paraId="46E91C91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77F9D019" w14:textId="77777777" w:rsidR="00B510EB" w:rsidRDefault="00B510EB" w:rsidP="00B510EB">
      <w:pPr>
        <w:pStyle w:val="PL"/>
      </w:pPr>
      <w:r>
        <w:t xml:space="preserve">            perceivedSeverity:</w:t>
      </w:r>
    </w:p>
    <w:p w14:paraId="45B13EBA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3BC031EC" w14:textId="77777777" w:rsidR="00B510EB" w:rsidRDefault="00B510EB" w:rsidP="00B510EB">
      <w:pPr>
        <w:pStyle w:val="PL"/>
      </w:pPr>
      <w:r>
        <w:t xml:space="preserve">            correlatedNotifications:</w:t>
      </w:r>
    </w:p>
    <w:p w14:paraId="57480818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016B6700" w14:textId="77777777" w:rsidR="00B510EB" w:rsidRDefault="00B510EB" w:rsidP="00B510EB">
      <w:pPr>
        <w:pStyle w:val="PL"/>
      </w:pPr>
      <w:r>
        <w:t xml:space="preserve">            additionalText:</w:t>
      </w:r>
    </w:p>
    <w:p w14:paraId="105B1C28" w14:textId="77777777" w:rsidR="00B510EB" w:rsidRDefault="00B510EB" w:rsidP="00B510EB">
      <w:pPr>
        <w:pStyle w:val="PL"/>
      </w:pPr>
      <w:r>
        <w:t xml:space="preserve">              type: string</w:t>
      </w:r>
    </w:p>
    <w:p w14:paraId="1253E401" w14:textId="77777777" w:rsidR="00B510EB" w:rsidRDefault="00B510EB" w:rsidP="00B510EB">
      <w:pPr>
        <w:pStyle w:val="PL"/>
      </w:pPr>
      <w:r>
        <w:t xml:space="preserve">            additionalInformation:</w:t>
      </w:r>
    </w:p>
    <w:p w14:paraId="375EC58E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49CDA9D8" w14:textId="77777777" w:rsidR="00B510EB" w:rsidRDefault="00B510EB" w:rsidP="00B510EB">
      <w:pPr>
        <w:pStyle w:val="PL"/>
      </w:pPr>
      <w:r>
        <w:t xml:space="preserve">            rootCauseIndicator:</w:t>
      </w:r>
    </w:p>
    <w:p w14:paraId="71F9B01D" w14:textId="77777777" w:rsidR="00B510EB" w:rsidRDefault="00B510EB" w:rsidP="00B510EB">
      <w:pPr>
        <w:pStyle w:val="PL"/>
      </w:pPr>
      <w:r>
        <w:t xml:space="preserve">              type: boolean</w:t>
      </w:r>
    </w:p>
    <w:p w14:paraId="12E630EA" w14:textId="77777777" w:rsidR="00B510EB" w:rsidRDefault="00B510EB" w:rsidP="00B510EB">
      <w:pPr>
        <w:pStyle w:val="PL"/>
      </w:pPr>
      <w:r>
        <w:t xml:space="preserve">            serviceUser:</w:t>
      </w:r>
    </w:p>
    <w:p w14:paraId="23EF3589" w14:textId="77777777" w:rsidR="00B510EB" w:rsidRDefault="00B510EB" w:rsidP="00B510EB">
      <w:pPr>
        <w:pStyle w:val="PL"/>
      </w:pPr>
      <w:r>
        <w:t xml:space="preserve">              type: string</w:t>
      </w:r>
    </w:p>
    <w:p w14:paraId="2AE588E9" w14:textId="77777777" w:rsidR="00B510EB" w:rsidRDefault="00B510EB" w:rsidP="00B510EB">
      <w:pPr>
        <w:pStyle w:val="PL"/>
      </w:pPr>
      <w:r>
        <w:t xml:space="preserve">            serviceProvider:</w:t>
      </w:r>
    </w:p>
    <w:p w14:paraId="42C218B4" w14:textId="77777777" w:rsidR="00B510EB" w:rsidRDefault="00B510EB" w:rsidP="00B510EB">
      <w:pPr>
        <w:pStyle w:val="PL"/>
      </w:pPr>
      <w:r>
        <w:t xml:space="preserve">              type: string</w:t>
      </w:r>
    </w:p>
    <w:p w14:paraId="2B3A84DD" w14:textId="77777777" w:rsidR="00B510EB" w:rsidRDefault="00B510EB" w:rsidP="00B510EB">
      <w:pPr>
        <w:pStyle w:val="PL"/>
      </w:pPr>
      <w:r>
        <w:t xml:space="preserve">            securityAlarmDetector:</w:t>
      </w:r>
    </w:p>
    <w:p w14:paraId="7F07D318" w14:textId="77777777" w:rsidR="00B510EB" w:rsidRDefault="00B510EB" w:rsidP="00B510EB">
      <w:pPr>
        <w:pStyle w:val="PL"/>
      </w:pPr>
      <w:r>
        <w:t xml:space="preserve">              type: string</w:t>
      </w:r>
    </w:p>
    <w:p w14:paraId="6A3A447D" w14:textId="77777777" w:rsidR="00B510EB" w:rsidRDefault="00B510EB" w:rsidP="00B510EB">
      <w:pPr>
        <w:pStyle w:val="PL"/>
      </w:pPr>
      <w:r>
        <w:t xml:space="preserve">            changedAlarmAttributes:</w:t>
      </w:r>
    </w:p>
    <w:p w14:paraId="58626A84" w14:textId="77777777" w:rsidR="00B510EB" w:rsidRDefault="00B510EB" w:rsidP="00B510EB">
      <w:pPr>
        <w:pStyle w:val="PL"/>
      </w:pPr>
      <w:r>
        <w:t xml:space="preserve">              $ref: 'TS28623_ComDefs.yaml#/components/schemas/AttributeNameValuePairSet'</w:t>
      </w:r>
    </w:p>
    <w:p w14:paraId="529D3480" w14:textId="77777777" w:rsidR="00B510EB" w:rsidRDefault="00B510EB" w:rsidP="00B510EB">
      <w:pPr>
        <w:pStyle w:val="PL"/>
      </w:pPr>
      <w:r>
        <w:t xml:space="preserve">    NotifyCorrelatedNotificationChanged:</w:t>
      </w:r>
    </w:p>
    <w:p w14:paraId="73F3F793" w14:textId="77777777" w:rsidR="00B510EB" w:rsidRDefault="00B510EB" w:rsidP="00B510EB">
      <w:pPr>
        <w:pStyle w:val="PL"/>
      </w:pPr>
      <w:r>
        <w:t xml:space="preserve">      allOf:</w:t>
      </w:r>
    </w:p>
    <w:p w14:paraId="716DC3E0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1B0063C9" w14:textId="77777777" w:rsidR="00B510EB" w:rsidRDefault="00B510EB" w:rsidP="00B510EB">
      <w:pPr>
        <w:pStyle w:val="PL"/>
      </w:pPr>
      <w:r>
        <w:t xml:space="preserve">        - type: object</w:t>
      </w:r>
    </w:p>
    <w:p w14:paraId="7900CFC9" w14:textId="77777777" w:rsidR="00B510EB" w:rsidRDefault="00B510EB" w:rsidP="00B510EB">
      <w:pPr>
        <w:pStyle w:val="PL"/>
      </w:pPr>
      <w:r>
        <w:t xml:space="preserve">          required:</w:t>
      </w:r>
    </w:p>
    <w:p w14:paraId="2F3053F2" w14:textId="77777777" w:rsidR="00B510EB" w:rsidRDefault="00B510EB" w:rsidP="00B510EB">
      <w:pPr>
        <w:pStyle w:val="PL"/>
      </w:pPr>
      <w:r>
        <w:t xml:space="preserve">            - alarmId</w:t>
      </w:r>
    </w:p>
    <w:p w14:paraId="6C11438D" w14:textId="77777777" w:rsidR="00B510EB" w:rsidRDefault="00B510EB" w:rsidP="00B510EB">
      <w:pPr>
        <w:pStyle w:val="PL"/>
      </w:pPr>
      <w:r>
        <w:t xml:space="preserve">            - correlatedNotifications</w:t>
      </w:r>
    </w:p>
    <w:p w14:paraId="6D5973DA" w14:textId="77777777" w:rsidR="00B510EB" w:rsidRDefault="00B510EB" w:rsidP="00B510EB">
      <w:pPr>
        <w:pStyle w:val="PL"/>
      </w:pPr>
      <w:r>
        <w:t xml:space="preserve">          properties:</w:t>
      </w:r>
    </w:p>
    <w:p w14:paraId="1BBE6750" w14:textId="77777777" w:rsidR="00B510EB" w:rsidRPr="000C0D94" w:rsidRDefault="00B510EB" w:rsidP="00B510EB">
      <w:pPr>
        <w:pStyle w:val="PL"/>
        <w:rPr>
          <w:lang w:val="fr-FR"/>
        </w:rPr>
      </w:pPr>
      <w:r>
        <w:t xml:space="preserve">            </w:t>
      </w:r>
      <w:r w:rsidRPr="000C0D94">
        <w:rPr>
          <w:lang w:val="fr-FR"/>
        </w:rPr>
        <w:t>alarmId:</w:t>
      </w:r>
    </w:p>
    <w:p w14:paraId="728E17F0" w14:textId="77777777" w:rsidR="00B510EB" w:rsidRPr="000C0D94" w:rsidRDefault="00B510EB" w:rsidP="00B510EB">
      <w:pPr>
        <w:pStyle w:val="PL"/>
        <w:rPr>
          <w:lang w:val="fr-FR"/>
        </w:rPr>
      </w:pPr>
      <w:r w:rsidRPr="000C0D94">
        <w:rPr>
          <w:lang w:val="fr-FR"/>
        </w:rPr>
        <w:t xml:space="preserve">              $ref: '#/components/schemas/AlarmId'</w:t>
      </w:r>
    </w:p>
    <w:p w14:paraId="50395503" w14:textId="77777777" w:rsidR="00B510EB" w:rsidRDefault="00B510EB" w:rsidP="00B510EB">
      <w:pPr>
        <w:pStyle w:val="PL"/>
      </w:pPr>
      <w:r w:rsidRPr="000C0D94">
        <w:rPr>
          <w:lang w:val="fr-FR"/>
        </w:rPr>
        <w:t xml:space="preserve">            </w:t>
      </w:r>
      <w:r>
        <w:t>correlatedNotifications:</w:t>
      </w:r>
    </w:p>
    <w:p w14:paraId="427F33A0" w14:textId="77777777" w:rsidR="00B510EB" w:rsidRDefault="00B510EB" w:rsidP="00B510EB">
      <w:pPr>
        <w:pStyle w:val="PL"/>
      </w:pPr>
      <w:r>
        <w:t xml:space="preserve">              $ref: '#/components/schemas/CorrelatedNotifications'</w:t>
      </w:r>
    </w:p>
    <w:p w14:paraId="24EC4B4E" w14:textId="77777777" w:rsidR="00B510EB" w:rsidRDefault="00B510EB" w:rsidP="00B510EB">
      <w:pPr>
        <w:pStyle w:val="PL"/>
      </w:pPr>
      <w:r>
        <w:t xml:space="preserve">            rootCauseIndicator:</w:t>
      </w:r>
    </w:p>
    <w:p w14:paraId="1811C26F" w14:textId="77777777" w:rsidR="00B510EB" w:rsidRDefault="00B510EB" w:rsidP="00B510EB">
      <w:pPr>
        <w:pStyle w:val="PL"/>
      </w:pPr>
      <w:r>
        <w:t xml:space="preserve">              type: boolean</w:t>
      </w:r>
    </w:p>
    <w:p w14:paraId="7C5CE0A8" w14:textId="77777777" w:rsidR="00B510EB" w:rsidRDefault="00B510EB" w:rsidP="00B510EB">
      <w:pPr>
        <w:pStyle w:val="PL"/>
      </w:pPr>
      <w:r>
        <w:t xml:space="preserve">    NotifyAckStateChanged:</w:t>
      </w:r>
    </w:p>
    <w:p w14:paraId="1223800D" w14:textId="77777777" w:rsidR="00B510EB" w:rsidRDefault="00B510EB" w:rsidP="00B510EB">
      <w:pPr>
        <w:pStyle w:val="PL"/>
      </w:pPr>
      <w:r>
        <w:lastRenderedPageBreak/>
        <w:t xml:space="preserve">      allOf:</w:t>
      </w:r>
    </w:p>
    <w:p w14:paraId="76F41F4D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0E61D01A" w14:textId="77777777" w:rsidR="00B510EB" w:rsidRDefault="00B510EB" w:rsidP="00B510EB">
      <w:pPr>
        <w:pStyle w:val="PL"/>
      </w:pPr>
      <w:r>
        <w:t xml:space="preserve">        - type: object</w:t>
      </w:r>
    </w:p>
    <w:p w14:paraId="59792420" w14:textId="77777777" w:rsidR="00B510EB" w:rsidRDefault="00B510EB" w:rsidP="00B510EB">
      <w:pPr>
        <w:pStyle w:val="PL"/>
      </w:pPr>
      <w:r>
        <w:t xml:space="preserve">          required:</w:t>
      </w:r>
    </w:p>
    <w:p w14:paraId="176BBFB0" w14:textId="77777777" w:rsidR="00B510EB" w:rsidRDefault="00B510EB" w:rsidP="00B510EB">
      <w:pPr>
        <w:pStyle w:val="PL"/>
      </w:pPr>
      <w:r>
        <w:t xml:space="preserve">            - alarmId</w:t>
      </w:r>
    </w:p>
    <w:p w14:paraId="1BA5712C" w14:textId="77777777" w:rsidR="00B510EB" w:rsidRDefault="00B510EB" w:rsidP="00B510EB">
      <w:pPr>
        <w:pStyle w:val="PL"/>
      </w:pPr>
      <w:r>
        <w:t xml:space="preserve">            - alarmType</w:t>
      </w:r>
    </w:p>
    <w:p w14:paraId="34F35B3C" w14:textId="77777777" w:rsidR="00B510EB" w:rsidRDefault="00B510EB" w:rsidP="00B510EB">
      <w:pPr>
        <w:pStyle w:val="PL"/>
      </w:pPr>
      <w:r>
        <w:t xml:space="preserve">            - probableCause</w:t>
      </w:r>
    </w:p>
    <w:p w14:paraId="76FFD3C0" w14:textId="77777777" w:rsidR="00B510EB" w:rsidRDefault="00B510EB" w:rsidP="00B510EB">
      <w:pPr>
        <w:pStyle w:val="PL"/>
      </w:pPr>
      <w:r>
        <w:t xml:space="preserve">            - perceivedSeverity</w:t>
      </w:r>
    </w:p>
    <w:p w14:paraId="4F6B6D7A" w14:textId="77777777" w:rsidR="00B510EB" w:rsidRDefault="00B510EB" w:rsidP="00B510EB">
      <w:pPr>
        <w:pStyle w:val="PL"/>
      </w:pPr>
      <w:r>
        <w:t xml:space="preserve">            - ackState</w:t>
      </w:r>
    </w:p>
    <w:p w14:paraId="6753BD8E" w14:textId="77777777" w:rsidR="00B510EB" w:rsidRDefault="00B510EB" w:rsidP="00B510EB">
      <w:pPr>
        <w:pStyle w:val="PL"/>
      </w:pPr>
      <w:r>
        <w:t xml:space="preserve">            - ackUserId</w:t>
      </w:r>
    </w:p>
    <w:p w14:paraId="129BE16E" w14:textId="77777777" w:rsidR="00B510EB" w:rsidRDefault="00B510EB" w:rsidP="00B510EB">
      <w:pPr>
        <w:pStyle w:val="PL"/>
      </w:pPr>
      <w:r>
        <w:t xml:space="preserve">          properties:</w:t>
      </w:r>
    </w:p>
    <w:p w14:paraId="01240192" w14:textId="77777777" w:rsidR="00B510EB" w:rsidRDefault="00B510EB" w:rsidP="00B510EB">
      <w:pPr>
        <w:pStyle w:val="PL"/>
      </w:pPr>
      <w:r>
        <w:t xml:space="preserve">            alarmId:</w:t>
      </w:r>
    </w:p>
    <w:p w14:paraId="5D5CF1E3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51B885FB" w14:textId="77777777" w:rsidR="00B510EB" w:rsidRDefault="00B510EB" w:rsidP="00B510EB">
      <w:pPr>
        <w:pStyle w:val="PL"/>
      </w:pPr>
      <w:r>
        <w:t xml:space="preserve">            alarmType:</w:t>
      </w:r>
    </w:p>
    <w:p w14:paraId="2EF8BE6F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17AE7068" w14:textId="77777777" w:rsidR="00B510EB" w:rsidRDefault="00B510EB" w:rsidP="00B510EB">
      <w:pPr>
        <w:pStyle w:val="PL"/>
      </w:pPr>
      <w:r>
        <w:t xml:space="preserve">            probableCause:</w:t>
      </w:r>
    </w:p>
    <w:p w14:paraId="1A1B1595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1C17B9C4" w14:textId="77777777" w:rsidR="00B510EB" w:rsidRDefault="00B510EB" w:rsidP="00B510EB">
      <w:pPr>
        <w:pStyle w:val="PL"/>
      </w:pPr>
      <w:r>
        <w:t xml:space="preserve">            perceivedSeverity:</w:t>
      </w:r>
    </w:p>
    <w:p w14:paraId="553E565D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53841689" w14:textId="77777777" w:rsidR="00B510EB" w:rsidRDefault="00B510EB" w:rsidP="00B510EB">
      <w:pPr>
        <w:pStyle w:val="PL"/>
      </w:pPr>
      <w:r>
        <w:t xml:space="preserve">            ackState:</w:t>
      </w:r>
    </w:p>
    <w:p w14:paraId="0D615D10" w14:textId="77777777" w:rsidR="00B510EB" w:rsidRDefault="00B510EB" w:rsidP="00B510EB">
      <w:pPr>
        <w:pStyle w:val="PL"/>
      </w:pPr>
      <w:r>
        <w:t xml:space="preserve">              $ref: '#/components/schemas/AckState'</w:t>
      </w:r>
    </w:p>
    <w:p w14:paraId="6B3BF9BD" w14:textId="77777777" w:rsidR="00B510EB" w:rsidRDefault="00B510EB" w:rsidP="00B510EB">
      <w:pPr>
        <w:pStyle w:val="PL"/>
      </w:pPr>
      <w:r>
        <w:t xml:space="preserve">            ackUserId:</w:t>
      </w:r>
    </w:p>
    <w:p w14:paraId="76E8BA13" w14:textId="77777777" w:rsidR="00B510EB" w:rsidRDefault="00B510EB" w:rsidP="00B510EB">
      <w:pPr>
        <w:pStyle w:val="PL"/>
      </w:pPr>
      <w:r>
        <w:t xml:space="preserve">              type: string</w:t>
      </w:r>
    </w:p>
    <w:p w14:paraId="593752D4" w14:textId="77777777" w:rsidR="00B510EB" w:rsidRDefault="00B510EB" w:rsidP="00B510EB">
      <w:pPr>
        <w:pStyle w:val="PL"/>
      </w:pPr>
      <w:r>
        <w:t xml:space="preserve">            ackSystemId:</w:t>
      </w:r>
    </w:p>
    <w:p w14:paraId="3A716675" w14:textId="77777777" w:rsidR="00B510EB" w:rsidRDefault="00B510EB" w:rsidP="00B510EB">
      <w:pPr>
        <w:pStyle w:val="PL"/>
      </w:pPr>
      <w:r>
        <w:t xml:space="preserve">              type: string</w:t>
      </w:r>
    </w:p>
    <w:p w14:paraId="2B746F5F" w14:textId="77777777" w:rsidR="00B510EB" w:rsidRDefault="00B510EB" w:rsidP="00B510EB">
      <w:pPr>
        <w:pStyle w:val="PL"/>
      </w:pPr>
      <w:r>
        <w:t xml:space="preserve">    NotifyComments:</w:t>
      </w:r>
    </w:p>
    <w:p w14:paraId="2CE15353" w14:textId="77777777" w:rsidR="00B510EB" w:rsidRDefault="00B510EB" w:rsidP="00B510EB">
      <w:pPr>
        <w:pStyle w:val="PL"/>
      </w:pPr>
      <w:r>
        <w:t xml:space="preserve">      allOf:</w:t>
      </w:r>
    </w:p>
    <w:p w14:paraId="5B465963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4E01AAF" w14:textId="77777777" w:rsidR="00B510EB" w:rsidRDefault="00B510EB" w:rsidP="00B510EB">
      <w:pPr>
        <w:pStyle w:val="PL"/>
      </w:pPr>
      <w:r>
        <w:t xml:space="preserve">        - type: object</w:t>
      </w:r>
    </w:p>
    <w:p w14:paraId="146C7EBF" w14:textId="77777777" w:rsidR="00B510EB" w:rsidRDefault="00B510EB" w:rsidP="00B510EB">
      <w:pPr>
        <w:pStyle w:val="PL"/>
      </w:pPr>
      <w:r>
        <w:t xml:space="preserve">          required:</w:t>
      </w:r>
    </w:p>
    <w:p w14:paraId="214730B1" w14:textId="77777777" w:rsidR="00B510EB" w:rsidRDefault="00B510EB" w:rsidP="00B510EB">
      <w:pPr>
        <w:pStyle w:val="PL"/>
      </w:pPr>
      <w:r>
        <w:t xml:space="preserve">            - alarmId</w:t>
      </w:r>
    </w:p>
    <w:p w14:paraId="4323BED5" w14:textId="77777777" w:rsidR="00B510EB" w:rsidRDefault="00B510EB" w:rsidP="00B510EB">
      <w:pPr>
        <w:pStyle w:val="PL"/>
      </w:pPr>
      <w:r>
        <w:t xml:space="preserve">            - alarmType</w:t>
      </w:r>
    </w:p>
    <w:p w14:paraId="4D5CC4A0" w14:textId="77777777" w:rsidR="00B510EB" w:rsidRDefault="00B510EB" w:rsidP="00B510EB">
      <w:pPr>
        <w:pStyle w:val="PL"/>
      </w:pPr>
      <w:r>
        <w:t xml:space="preserve">            - probableCause</w:t>
      </w:r>
    </w:p>
    <w:p w14:paraId="7AF00065" w14:textId="77777777" w:rsidR="00B510EB" w:rsidRDefault="00B510EB" w:rsidP="00B510EB">
      <w:pPr>
        <w:pStyle w:val="PL"/>
      </w:pPr>
      <w:r>
        <w:t xml:space="preserve">            - perceivedSeverity</w:t>
      </w:r>
    </w:p>
    <w:p w14:paraId="644C0D76" w14:textId="77777777" w:rsidR="00B510EB" w:rsidRDefault="00B510EB" w:rsidP="00B510EB">
      <w:pPr>
        <w:pStyle w:val="PL"/>
      </w:pPr>
      <w:r>
        <w:t xml:space="preserve">            - comments</w:t>
      </w:r>
    </w:p>
    <w:p w14:paraId="54AD61ED" w14:textId="77777777" w:rsidR="00B510EB" w:rsidRDefault="00B510EB" w:rsidP="00B510EB">
      <w:pPr>
        <w:pStyle w:val="PL"/>
      </w:pPr>
      <w:r>
        <w:t xml:space="preserve">          properties:</w:t>
      </w:r>
    </w:p>
    <w:p w14:paraId="1A9296D1" w14:textId="77777777" w:rsidR="00B510EB" w:rsidRDefault="00B510EB" w:rsidP="00B510EB">
      <w:pPr>
        <w:pStyle w:val="PL"/>
      </w:pPr>
      <w:r>
        <w:t xml:space="preserve">            alarmId:</w:t>
      </w:r>
    </w:p>
    <w:p w14:paraId="04B0A1FA" w14:textId="77777777" w:rsidR="00B510EB" w:rsidRDefault="00B510EB" w:rsidP="00B510EB">
      <w:pPr>
        <w:pStyle w:val="PL"/>
      </w:pPr>
      <w:r>
        <w:t xml:space="preserve">              $ref: '#/components/schemas/AlarmId'</w:t>
      </w:r>
    </w:p>
    <w:p w14:paraId="0742A354" w14:textId="77777777" w:rsidR="00B510EB" w:rsidRDefault="00B510EB" w:rsidP="00B510EB">
      <w:pPr>
        <w:pStyle w:val="PL"/>
      </w:pPr>
      <w:r>
        <w:t xml:space="preserve">            alarmType:</w:t>
      </w:r>
    </w:p>
    <w:p w14:paraId="22808723" w14:textId="77777777" w:rsidR="00B510EB" w:rsidRDefault="00B510EB" w:rsidP="00B510EB">
      <w:pPr>
        <w:pStyle w:val="PL"/>
      </w:pPr>
      <w:r>
        <w:t xml:space="preserve">              $ref: '#/components/schemas/AlarmType'</w:t>
      </w:r>
    </w:p>
    <w:p w14:paraId="37CD1757" w14:textId="77777777" w:rsidR="00B510EB" w:rsidRDefault="00B510EB" w:rsidP="00B510EB">
      <w:pPr>
        <w:pStyle w:val="PL"/>
      </w:pPr>
      <w:r>
        <w:t xml:space="preserve">            probableCause:</w:t>
      </w:r>
    </w:p>
    <w:p w14:paraId="52054556" w14:textId="77777777" w:rsidR="00B510EB" w:rsidRDefault="00B510EB" w:rsidP="00B510EB">
      <w:pPr>
        <w:pStyle w:val="PL"/>
      </w:pPr>
      <w:r>
        <w:t xml:space="preserve">              $ref: '#/components/schemas/ProbableCause'</w:t>
      </w:r>
    </w:p>
    <w:p w14:paraId="2F41E130" w14:textId="77777777" w:rsidR="00B510EB" w:rsidRDefault="00B510EB" w:rsidP="00B510EB">
      <w:pPr>
        <w:pStyle w:val="PL"/>
      </w:pPr>
      <w:r>
        <w:t xml:space="preserve">            perceivedSeverity:</w:t>
      </w:r>
    </w:p>
    <w:p w14:paraId="0D68CC53" w14:textId="77777777" w:rsidR="00B510EB" w:rsidRDefault="00B510EB" w:rsidP="00B510EB">
      <w:pPr>
        <w:pStyle w:val="PL"/>
      </w:pPr>
      <w:r>
        <w:t xml:space="preserve">              $ref: '#/components/schemas/PerceivedSeverity'</w:t>
      </w:r>
    </w:p>
    <w:p w14:paraId="0873567C" w14:textId="77777777" w:rsidR="00B510EB" w:rsidRDefault="00B510EB" w:rsidP="00B510EB">
      <w:pPr>
        <w:pStyle w:val="PL"/>
      </w:pPr>
      <w:r>
        <w:t xml:space="preserve">            comments:</w:t>
      </w:r>
    </w:p>
    <w:p w14:paraId="4BC98DB7" w14:textId="77777777" w:rsidR="00B510EB" w:rsidRDefault="00B510EB" w:rsidP="00B510EB">
      <w:pPr>
        <w:pStyle w:val="PL"/>
      </w:pPr>
      <w:r>
        <w:t xml:space="preserve">              $ref: '#/components/schemas/Comments'</w:t>
      </w:r>
    </w:p>
    <w:p w14:paraId="0E4E87F1" w14:textId="77777777" w:rsidR="00B510EB" w:rsidRDefault="00B510EB" w:rsidP="00B510EB">
      <w:pPr>
        <w:pStyle w:val="PL"/>
      </w:pPr>
      <w:r>
        <w:t xml:space="preserve">    NotifyPotentialFaultyAlarmList:</w:t>
      </w:r>
    </w:p>
    <w:p w14:paraId="75C1CF96" w14:textId="77777777" w:rsidR="00B510EB" w:rsidRDefault="00B510EB" w:rsidP="00B510EB">
      <w:pPr>
        <w:pStyle w:val="PL"/>
      </w:pPr>
      <w:r>
        <w:t xml:space="preserve">      allOf:</w:t>
      </w:r>
    </w:p>
    <w:p w14:paraId="27459FAF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350BCF85" w14:textId="77777777" w:rsidR="00B510EB" w:rsidRDefault="00B510EB" w:rsidP="00B510EB">
      <w:pPr>
        <w:pStyle w:val="PL"/>
      </w:pPr>
      <w:r>
        <w:t xml:space="preserve">        - type: object</w:t>
      </w:r>
    </w:p>
    <w:p w14:paraId="2124FE14" w14:textId="77777777" w:rsidR="00B510EB" w:rsidRDefault="00B510EB" w:rsidP="00B510EB">
      <w:pPr>
        <w:pStyle w:val="PL"/>
      </w:pPr>
      <w:r>
        <w:t xml:space="preserve">          required:</w:t>
      </w:r>
    </w:p>
    <w:p w14:paraId="23341A29" w14:textId="77777777" w:rsidR="00B510EB" w:rsidRDefault="00B510EB" w:rsidP="00B510EB">
      <w:pPr>
        <w:pStyle w:val="PL"/>
      </w:pPr>
      <w:r>
        <w:t xml:space="preserve">            - reason</w:t>
      </w:r>
    </w:p>
    <w:p w14:paraId="20DC6905" w14:textId="77777777" w:rsidR="00B510EB" w:rsidRDefault="00B510EB" w:rsidP="00B510EB">
      <w:pPr>
        <w:pStyle w:val="PL"/>
      </w:pPr>
      <w:r>
        <w:t xml:space="preserve">          properties:</w:t>
      </w:r>
    </w:p>
    <w:p w14:paraId="42B59B4A" w14:textId="77777777" w:rsidR="00B510EB" w:rsidRDefault="00B510EB" w:rsidP="00B510EB">
      <w:pPr>
        <w:pStyle w:val="PL"/>
      </w:pPr>
      <w:r>
        <w:t xml:space="preserve">            reason:</w:t>
      </w:r>
    </w:p>
    <w:p w14:paraId="4C1341BF" w14:textId="77777777" w:rsidR="00B510EB" w:rsidRDefault="00B510EB" w:rsidP="00B510EB">
      <w:pPr>
        <w:pStyle w:val="PL"/>
      </w:pPr>
      <w:r>
        <w:t xml:space="preserve">              type: string</w:t>
      </w:r>
    </w:p>
    <w:p w14:paraId="19CE0A64" w14:textId="77777777" w:rsidR="00B510EB" w:rsidRDefault="00B510EB" w:rsidP="00B510EB">
      <w:pPr>
        <w:pStyle w:val="PL"/>
      </w:pPr>
      <w:r>
        <w:t xml:space="preserve">    NotifyAlarmListRebuilt:</w:t>
      </w:r>
    </w:p>
    <w:p w14:paraId="1071552E" w14:textId="77777777" w:rsidR="00B510EB" w:rsidRDefault="00B510EB" w:rsidP="00B510EB">
      <w:pPr>
        <w:pStyle w:val="PL"/>
      </w:pPr>
      <w:r>
        <w:t xml:space="preserve">      allOf:</w:t>
      </w:r>
    </w:p>
    <w:p w14:paraId="66DD77B0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59457AB2" w14:textId="77777777" w:rsidR="00B510EB" w:rsidRDefault="00B510EB" w:rsidP="00B510EB">
      <w:pPr>
        <w:pStyle w:val="PL"/>
      </w:pPr>
      <w:r>
        <w:t xml:space="preserve">        - type: object</w:t>
      </w:r>
    </w:p>
    <w:p w14:paraId="5980DDBF" w14:textId="77777777" w:rsidR="00B510EB" w:rsidRDefault="00B510EB" w:rsidP="00B510EB">
      <w:pPr>
        <w:pStyle w:val="PL"/>
      </w:pPr>
      <w:r>
        <w:t xml:space="preserve">          required:</w:t>
      </w:r>
    </w:p>
    <w:p w14:paraId="3FC7D57C" w14:textId="77777777" w:rsidR="00B510EB" w:rsidRDefault="00B510EB" w:rsidP="00B510EB">
      <w:pPr>
        <w:pStyle w:val="PL"/>
      </w:pPr>
      <w:r>
        <w:t xml:space="preserve">            - reason</w:t>
      </w:r>
    </w:p>
    <w:p w14:paraId="7055BB81" w14:textId="77777777" w:rsidR="00B510EB" w:rsidRDefault="00B510EB" w:rsidP="00B510EB">
      <w:pPr>
        <w:pStyle w:val="PL"/>
      </w:pPr>
      <w:r>
        <w:t xml:space="preserve">          properties:</w:t>
      </w:r>
    </w:p>
    <w:p w14:paraId="24072C51" w14:textId="77777777" w:rsidR="00B510EB" w:rsidRDefault="00B510EB" w:rsidP="00B510EB">
      <w:pPr>
        <w:pStyle w:val="PL"/>
      </w:pPr>
      <w:r>
        <w:t xml:space="preserve">            reason:</w:t>
      </w:r>
    </w:p>
    <w:p w14:paraId="423BDAFE" w14:textId="77777777" w:rsidR="00B510EB" w:rsidRDefault="00B510EB" w:rsidP="00B510EB">
      <w:pPr>
        <w:pStyle w:val="PL"/>
      </w:pPr>
      <w:r>
        <w:t xml:space="preserve">              type: string</w:t>
      </w:r>
    </w:p>
    <w:p w14:paraId="0D4D2BA0" w14:textId="77777777" w:rsidR="00B510EB" w:rsidRDefault="00B510EB" w:rsidP="00B510EB">
      <w:pPr>
        <w:pStyle w:val="PL"/>
      </w:pPr>
      <w:r>
        <w:t xml:space="preserve">            alarmListAlignmentRequirement:</w:t>
      </w:r>
    </w:p>
    <w:p w14:paraId="648F5B6F" w14:textId="77777777" w:rsidR="00B510EB" w:rsidRDefault="00B510EB" w:rsidP="00B510EB">
      <w:pPr>
        <w:pStyle w:val="PL"/>
      </w:pPr>
      <w:r>
        <w:t xml:space="preserve">              $ref: '#/components/schemas/AlarmListAlignmentRequirement'</w:t>
      </w:r>
    </w:p>
    <w:p w14:paraId="6AB3A802" w14:textId="77777777" w:rsidR="00B510EB" w:rsidRDefault="00B510EB" w:rsidP="00B510EB">
      <w:pPr>
        <w:pStyle w:val="PL"/>
      </w:pPr>
    </w:p>
    <w:p w14:paraId="09414A25" w14:textId="77777777" w:rsidR="00B510EB" w:rsidRDefault="00B510EB" w:rsidP="00B510EB">
      <w:pPr>
        <w:pStyle w:val="PL"/>
      </w:pPr>
      <w:r>
        <w:t xml:space="preserve">  #---- Definition of query parameters -----------------------------------------------#</w:t>
      </w:r>
    </w:p>
    <w:p w14:paraId="28C612C2" w14:textId="77777777" w:rsidR="00B510EB" w:rsidRDefault="00B510EB" w:rsidP="00B510EB">
      <w:pPr>
        <w:pStyle w:val="PL"/>
      </w:pPr>
      <w:r>
        <w:t xml:space="preserve">  </w:t>
      </w:r>
    </w:p>
    <w:p w14:paraId="51CA617C" w14:textId="77777777" w:rsidR="00B510EB" w:rsidRDefault="00B510EB" w:rsidP="00B510EB">
      <w:pPr>
        <w:pStyle w:val="PL"/>
      </w:pPr>
      <w:r>
        <w:t xml:space="preserve">    AlarmAckState:</w:t>
      </w:r>
    </w:p>
    <w:p w14:paraId="5C0AB70C" w14:textId="77777777" w:rsidR="00B510EB" w:rsidRDefault="00B510EB" w:rsidP="00B510EB">
      <w:pPr>
        <w:pStyle w:val="PL"/>
      </w:pPr>
      <w:r>
        <w:t xml:space="preserve">      type: string</w:t>
      </w:r>
    </w:p>
    <w:p w14:paraId="221D41DF" w14:textId="77777777" w:rsidR="00B510EB" w:rsidRDefault="00B510EB" w:rsidP="00B510EB">
      <w:pPr>
        <w:pStyle w:val="PL"/>
      </w:pPr>
      <w:r>
        <w:t xml:space="preserve">      enum:</w:t>
      </w:r>
    </w:p>
    <w:p w14:paraId="5774BAD0" w14:textId="77777777" w:rsidR="00B510EB" w:rsidRDefault="00B510EB" w:rsidP="00B510EB">
      <w:pPr>
        <w:pStyle w:val="PL"/>
      </w:pPr>
      <w:r>
        <w:t xml:space="preserve">        - ALL_ALARMS</w:t>
      </w:r>
    </w:p>
    <w:p w14:paraId="342F9D3F" w14:textId="77777777" w:rsidR="00B510EB" w:rsidRDefault="00B510EB" w:rsidP="00B510EB">
      <w:pPr>
        <w:pStyle w:val="PL"/>
      </w:pPr>
      <w:r>
        <w:t xml:space="preserve">        - ALL_ACTIVE_ALARMS</w:t>
      </w:r>
    </w:p>
    <w:p w14:paraId="21B05201" w14:textId="77777777" w:rsidR="00B510EB" w:rsidRDefault="00B510EB" w:rsidP="00B510EB">
      <w:pPr>
        <w:pStyle w:val="PL"/>
      </w:pPr>
      <w:r>
        <w:t xml:space="preserve">        - ALL_ACTIVE_AND_ACKNOWLEDGED_ALARMS</w:t>
      </w:r>
    </w:p>
    <w:p w14:paraId="0446BB38" w14:textId="77777777" w:rsidR="00B510EB" w:rsidRDefault="00B510EB" w:rsidP="00B510EB">
      <w:pPr>
        <w:pStyle w:val="PL"/>
      </w:pPr>
      <w:r>
        <w:t xml:space="preserve">        - ALL_ACTIVE_AND_UNACKNOWLEDGED_ALARMS</w:t>
      </w:r>
    </w:p>
    <w:p w14:paraId="2889186E" w14:textId="77777777" w:rsidR="00B510EB" w:rsidRDefault="00B510EB" w:rsidP="00B510EB">
      <w:pPr>
        <w:pStyle w:val="PL"/>
      </w:pPr>
      <w:r>
        <w:t xml:space="preserve">        - ALL_CLEARED_AND_UNACKNOWLEDGED_ALARMS</w:t>
      </w:r>
    </w:p>
    <w:p w14:paraId="2E7AF992" w14:textId="77777777" w:rsidR="00B510EB" w:rsidRDefault="00B510EB" w:rsidP="00B510EB">
      <w:pPr>
        <w:pStyle w:val="PL"/>
      </w:pPr>
      <w:r>
        <w:t xml:space="preserve">        - ALL_UNACKNOWLEDGED_ALARMS</w:t>
      </w:r>
    </w:p>
    <w:p w14:paraId="3EC52610" w14:textId="77777777" w:rsidR="00B510EB" w:rsidRDefault="00B510EB" w:rsidP="00B510EB">
      <w:pPr>
        <w:pStyle w:val="PL"/>
      </w:pPr>
      <w:r>
        <w:lastRenderedPageBreak/>
        <w:t xml:space="preserve">        </w:t>
      </w:r>
    </w:p>
    <w:p w14:paraId="2C520D5A" w14:textId="77777777" w:rsidR="00B510EB" w:rsidRDefault="00B510EB" w:rsidP="00B510EB">
      <w:pPr>
        <w:pStyle w:val="PL"/>
      </w:pPr>
      <w:r>
        <w:t xml:space="preserve">  #---- Definition of patch documents ------------------------------------------------#</w:t>
      </w:r>
    </w:p>
    <w:p w14:paraId="62D711DB" w14:textId="77777777" w:rsidR="00B510EB" w:rsidRDefault="00B510EB" w:rsidP="00B510EB">
      <w:pPr>
        <w:pStyle w:val="PL"/>
      </w:pPr>
    </w:p>
    <w:p w14:paraId="6FD4E86E" w14:textId="77777777" w:rsidR="00B510EB" w:rsidRDefault="00B510EB" w:rsidP="00B510EB">
      <w:pPr>
        <w:pStyle w:val="PL"/>
      </w:pPr>
      <w:r>
        <w:t xml:space="preserve">    MergePatchAcknowledgeAlarm:</w:t>
      </w:r>
    </w:p>
    <w:p w14:paraId="55E5B70D" w14:textId="77777777" w:rsidR="00B510EB" w:rsidRDefault="00B510EB" w:rsidP="00B510EB">
      <w:pPr>
        <w:pStyle w:val="PL"/>
      </w:pPr>
      <w:r>
        <w:t xml:space="preserve">      description: &gt;-</w:t>
      </w:r>
    </w:p>
    <w:p w14:paraId="68AC478F" w14:textId="77777777" w:rsidR="00B510EB" w:rsidRDefault="00B510EB" w:rsidP="00B510EB">
      <w:pPr>
        <w:pStyle w:val="PL"/>
      </w:pPr>
      <w:r>
        <w:t xml:space="preserve">        Patch document acknowledging or unacknowledging a single alarm. For</w:t>
      </w:r>
    </w:p>
    <w:p w14:paraId="344230FC" w14:textId="77777777" w:rsidR="00B510EB" w:rsidRDefault="00B510EB" w:rsidP="00B510EB">
      <w:pPr>
        <w:pStyle w:val="PL"/>
      </w:pPr>
      <w:r>
        <w:t xml:space="preserve">        acknowled</w:t>
      </w:r>
      <w:ins w:id="20" w:author="Author">
        <w:r>
          <w:t>g</w:t>
        </w:r>
      </w:ins>
      <w:r>
        <w:t>ing an alarm the value of ackState is ACKNOWLEDGED, for unacknowled</w:t>
      </w:r>
      <w:ins w:id="21" w:author="Author">
        <w:r>
          <w:t>g</w:t>
        </w:r>
      </w:ins>
      <w:r>
        <w:t>ing</w:t>
      </w:r>
    </w:p>
    <w:p w14:paraId="6A5E0CEF" w14:textId="77777777" w:rsidR="00B510EB" w:rsidRDefault="00B510EB" w:rsidP="00B510EB">
      <w:pPr>
        <w:pStyle w:val="PL"/>
      </w:pPr>
      <w:r>
        <w:t xml:space="preserve">        an alarm the value of ackState is UNACKNOWLEDGED.</w:t>
      </w:r>
    </w:p>
    <w:p w14:paraId="3523216A" w14:textId="77777777" w:rsidR="00B510EB" w:rsidRDefault="00B510EB" w:rsidP="00B510EB">
      <w:pPr>
        <w:pStyle w:val="PL"/>
      </w:pPr>
      <w:r>
        <w:t xml:space="preserve">      type: object</w:t>
      </w:r>
    </w:p>
    <w:p w14:paraId="1FC5AB43" w14:textId="77777777" w:rsidR="00B510EB" w:rsidRDefault="00B510EB" w:rsidP="00B510EB">
      <w:pPr>
        <w:pStyle w:val="PL"/>
      </w:pPr>
      <w:r>
        <w:t xml:space="preserve">      required:</w:t>
      </w:r>
    </w:p>
    <w:p w14:paraId="7D47F550" w14:textId="77777777" w:rsidR="00B510EB" w:rsidRDefault="00B510EB" w:rsidP="00B510EB">
      <w:pPr>
        <w:pStyle w:val="PL"/>
      </w:pPr>
      <w:r>
        <w:t xml:space="preserve">        - ackUserId</w:t>
      </w:r>
    </w:p>
    <w:p w14:paraId="4C9B054F" w14:textId="77777777" w:rsidR="00B510EB" w:rsidRDefault="00B510EB" w:rsidP="00B510EB">
      <w:pPr>
        <w:pStyle w:val="PL"/>
      </w:pPr>
      <w:r>
        <w:t xml:space="preserve">        - ackState</w:t>
      </w:r>
    </w:p>
    <w:p w14:paraId="72277C4A" w14:textId="77777777" w:rsidR="00B510EB" w:rsidRDefault="00B510EB" w:rsidP="00B510EB">
      <w:pPr>
        <w:pStyle w:val="PL"/>
      </w:pPr>
      <w:r>
        <w:t xml:space="preserve">      properties:</w:t>
      </w:r>
    </w:p>
    <w:p w14:paraId="6FD825DB" w14:textId="77777777" w:rsidR="00B510EB" w:rsidRDefault="00B510EB" w:rsidP="00B510EB">
      <w:pPr>
        <w:pStyle w:val="PL"/>
      </w:pPr>
      <w:r>
        <w:t xml:space="preserve">        ackUserId:</w:t>
      </w:r>
    </w:p>
    <w:p w14:paraId="52312FE1" w14:textId="77777777" w:rsidR="00B510EB" w:rsidRDefault="00B510EB" w:rsidP="00B510EB">
      <w:pPr>
        <w:pStyle w:val="PL"/>
      </w:pPr>
      <w:r>
        <w:t xml:space="preserve">          type: string</w:t>
      </w:r>
    </w:p>
    <w:p w14:paraId="4406A52D" w14:textId="77777777" w:rsidR="00B510EB" w:rsidRDefault="00B510EB" w:rsidP="00B510EB">
      <w:pPr>
        <w:pStyle w:val="PL"/>
      </w:pPr>
      <w:r>
        <w:t xml:space="preserve">        ackSystemId:</w:t>
      </w:r>
    </w:p>
    <w:p w14:paraId="4DFB9267" w14:textId="77777777" w:rsidR="00B510EB" w:rsidRDefault="00B510EB" w:rsidP="00B510EB">
      <w:pPr>
        <w:pStyle w:val="PL"/>
      </w:pPr>
      <w:r>
        <w:t xml:space="preserve">          type: string</w:t>
      </w:r>
    </w:p>
    <w:p w14:paraId="472C5834" w14:textId="77777777" w:rsidR="00B510EB" w:rsidRDefault="00B510EB" w:rsidP="00B510EB">
      <w:pPr>
        <w:pStyle w:val="PL"/>
      </w:pPr>
      <w:r>
        <w:t xml:space="preserve">        ackState:</w:t>
      </w:r>
    </w:p>
    <w:p w14:paraId="0B40941E" w14:textId="77777777" w:rsidR="00B510EB" w:rsidRDefault="00B510EB" w:rsidP="00B510EB">
      <w:pPr>
        <w:pStyle w:val="PL"/>
      </w:pPr>
      <w:r>
        <w:t xml:space="preserve">          $ref: '#/components/schemas/AckState'</w:t>
      </w:r>
    </w:p>
    <w:p w14:paraId="477EF27A" w14:textId="77777777" w:rsidR="00B510EB" w:rsidRDefault="00B510EB" w:rsidP="00B510EB">
      <w:pPr>
        <w:pStyle w:val="PL"/>
      </w:pPr>
      <w:r>
        <w:t xml:space="preserve">    MergePatchClearAlarm:</w:t>
      </w:r>
    </w:p>
    <w:p w14:paraId="6C291945" w14:textId="77777777" w:rsidR="00B510EB" w:rsidRDefault="00B510EB" w:rsidP="00B510EB">
      <w:pPr>
        <w:pStyle w:val="PL"/>
      </w:pPr>
      <w:r>
        <w:t xml:space="preserve">      description: Patch document for clearing a single alarm</w:t>
      </w:r>
    </w:p>
    <w:p w14:paraId="7FBB5BEE" w14:textId="77777777" w:rsidR="00B510EB" w:rsidRDefault="00B510EB" w:rsidP="00B510EB">
      <w:pPr>
        <w:pStyle w:val="PL"/>
      </w:pPr>
      <w:r>
        <w:t xml:space="preserve">      type: object</w:t>
      </w:r>
    </w:p>
    <w:p w14:paraId="51C2C101" w14:textId="77777777" w:rsidR="00B510EB" w:rsidRDefault="00B510EB" w:rsidP="00B510EB">
      <w:pPr>
        <w:pStyle w:val="PL"/>
      </w:pPr>
      <w:r>
        <w:t xml:space="preserve">      required:</w:t>
      </w:r>
    </w:p>
    <w:p w14:paraId="377333D5" w14:textId="77777777" w:rsidR="00B510EB" w:rsidRDefault="00B510EB" w:rsidP="00B510EB">
      <w:pPr>
        <w:pStyle w:val="PL"/>
      </w:pPr>
      <w:r>
        <w:t xml:space="preserve">        - clearUserId</w:t>
      </w:r>
    </w:p>
    <w:p w14:paraId="59983E81" w14:textId="77777777" w:rsidR="00B510EB" w:rsidRDefault="00B510EB" w:rsidP="00B510EB">
      <w:pPr>
        <w:pStyle w:val="PL"/>
      </w:pPr>
      <w:r>
        <w:t xml:space="preserve">        - perceivedSeverity</w:t>
      </w:r>
    </w:p>
    <w:p w14:paraId="40A2C9AF" w14:textId="77777777" w:rsidR="00B510EB" w:rsidRDefault="00B510EB" w:rsidP="00B510EB">
      <w:pPr>
        <w:pStyle w:val="PL"/>
      </w:pPr>
      <w:r>
        <w:t xml:space="preserve">      properties:</w:t>
      </w:r>
    </w:p>
    <w:p w14:paraId="40200ADA" w14:textId="77777777" w:rsidR="00B510EB" w:rsidRDefault="00B510EB" w:rsidP="00B510EB">
      <w:pPr>
        <w:pStyle w:val="PL"/>
      </w:pPr>
      <w:r>
        <w:t xml:space="preserve">        clearUserId:</w:t>
      </w:r>
    </w:p>
    <w:p w14:paraId="284D2397" w14:textId="77777777" w:rsidR="00B510EB" w:rsidRDefault="00B510EB" w:rsidP="00B510EB">
      <w:pPr>
        <w:pStyle w:val="PL"/>
      </w:pPr>
      <w:r>
        <w:t xml:space="preserve">          type: string</w:t>
      </w:r>
    </w:p>
    <w:p w14:paraId="325B1BE4" w14:textId="77777777" w:rsidR="00B510EB" w:rsidRDefault="00B510EB" w:rsidP="00B510EB">
      <w:pPr>
        <w:pStyle w:val="PL"/>
      </w:pPr>
      <w:r>
        <w:t xml:space="preserve">        clearSystemId:</w:t>
      </w:r>
    </w:p>
    <w:p w14:paraId="6C49D0F8" w14:textId="77777777" w:rsidR="00B510EB" w:rsidRDefault="00B510EB" w:rsidP="00B510EB">
      <w:pPr>
        <w:pStyle w:val="PL"/>
      </w:pPr>
      <w:r>
        <w:t xml:space="preserve">          type: string</w:t>
      </w:r>
    </w:p>
    <w:p w14:paraId="66E29D72" w14:textId="77777777" w:rsidR="00B510EB" w:rsidRDefault="00B510EB" w:rsidP="00B510EB">
      <w:pPr>
        <w:pStyle w:val="PL"/>
      </w:pPr>
      <w:r>
        <w:t xml:space="preserve">        perceivedSeverity:</w:t>
      </w:r>
    </w:p>
    <w:p w14:paraId="1EBF1939" w14:textId="77777777" w:rsidR="00B510EB" w:rsidRDefault="00B510EB" w:rsidP="00B510EB">
      <w:pPr>
        <w:pStyle w:val="PL"/>
      </w:pPr>
      <w:r>
        <w:t xml:space="preserve">          type: string</w:t>
      </w:r>
    </w:p>
    <w:p w14:paraId="24376E62" w14:textId="77777777" w:rsidR="00B510EB" w:rsidRDefault="00B510EB" w:rsidP="00B510EB">
      <w:pPr>
        <w:pStyle w:val="PL"/>
      </w:pPr>
      <w:r>
        <w:t xml:space="preserve">          enum:</w:t>
      </w:r>
    </w:p>
    <w:p w14:paraId="7D9274CC" w14:textId="77777777" w:rsidR="00B510EB" w:rsidRDefault="00B510EB" w:rsidP="00B510EB">
      <w:pPr>
        <w:pStyle w:val="PL"/>
      </w:pPr>
      <w:r>
        <w:t xml:space="preserve">            - CLEARED</w:t>
      </w:r>
    </w:p>
    <w:p w14:paraId="7697B615" w14:textId="77777777" w:rsidR="00B510EB" w:rsidRDefault="00B510EB" w:rsidP="00B510EB">
      <w:pPr>
        <w:pStyle w:val="PL"/>
      </w:pPr>
    </w:p>
    <w:p w14:paraId="35314D20" w14:textId="77777777" w:rsidR="00B510EB" w:rsidRDefault="00B510EB" w:rsidP="00B510EB">
      <w:pPr>
        <w:pStyle w:val="PL"/>
      </w:pPr>
      <w:r>
        <w:t xml:space="preserve">  #---- Definition of method responses -----------------------------------------------#</w:t>
      </w:r>
    </w:p>
    <w:p w14:paraId="3F688417" w14:textId="77777777" w:rsidR="00B510EB" w:rsidRDefault="00B510EB" w:rsidP="00B510EB">
      <w:pPr>
        <w:pStyle w:val="PL"/>
      </w:pPr>
    </w:p>
    <w:p w14:paraId="27A03A6D" w14:textId="77777777" w:rsidR="00B510EB" w:rsidRDefault="00B510EB" w:rsidP="00B510EB">
      <w:pPr>
        <w:pStyle w:val="PL"/>
      </w:pPr>
      <w:r>
        <w:t xml:space="preserve">    FailedAlarm:</w:t>
      </w:r>
    </w:p>
    <w:p w14:paraId="48EE39CB" w14:textId="77777777" w:rsidR="00B510EB" w:rsidRDefault="00B510EB" w:rsidP="00B510EB">
      <w:pPr>
        <w:pStyle w:val="PL"/>
      </w:pPr>
      <w:r>
        <w:t xml:space="preserve">      type: object</w:t>
      </w:r>
    </w:p>
    <w:p w14:paraId="762C048C" w14:textId="77777777" w:rsidR="00B510EB" w:rsidRDefault="00B510EB" w:rsidP="00B510EB">
      <w:pPr>
        <w:pStyle w:val="PL"/>
      </w:pPr>
      <w:r>
        <w:t xml:space="preserve">      required:</w:t>
      </w:r>
    </w:p>
    <w:p w14:paraId="11B76CF8" w14:textId="77777777" w:rsidR="00B510EB" w:rsidRDefault="00B510EB" w:rsidP="00B510EB">
      <w:pPr>
        <w:pStyle w:val="PL"/>
      </w:pPr>
      <w:r>
        <w:t xml:space="preserve">        - alarmId</w:t>
      </w:r>
    </w:p>
    <w:p w14:paraId="44DC0E2E" w14:textId="77777777" w:rsidR="00B510EB" w:rsidRDefault="00B510EB" w:rsidP="00B510EB">
      <w:pPr>
        <w:pStyle w:val="PL"/>
      </w:pPr>
      <w:r>
        <w:t xml:space="preserve">        - failureReason</w:t>
      </w:r>
    </w:p>
    <w:p w14:paraId="4918DB5E" w14:textId="77777777" w:rsidR="00B510EB" w:rsidRDefault="00B510EB" w:rsidP="00B510EB">
      <w:pPr>
        <w:pStyle w:val="PL"/>
      </w:pPr>
      <w:r>
        <w:t xml:space="preserve">      properties:</w:t>
      </w:r>
    </w:p>
    <w:p w14:paraId="59A48B20" w14:textId="77777777" w:rsidR="00B510EB" w:rsidRDefault="00B510EB" w:rsidP="00B510EB">
      <w:pPr>
        <w:pStyle w:val="PL"/>
      </w:pPr>
      <w:r>
        <w:t xml:space="preserve">        alarmId:</w:t>
      </w:r>
    </w:p>
    <w:p w14:paraId="187A2CA2" w14:textId="77777777" w:rsidR="00B510EB" w:rsidRDefault="00B510EB" w:rsidP="00B510EB">
      <w:pPr>
        <w:pStyle w:val="PL"/>
      </w:pPr>
      <w:r>
        <w:t xml:space="preserve">          $ref: '#/components/schemas/AlarmId'</w:t>
      </w:r>
    </w:p>
    <w:p w14:paraId="220F0CCF" w14:textId="77777777" w:rsidR="00B510EB" w:rsidRDefault="00B510EB" w:rsidP="00B510EB">
      <w:pPr>
        <w:pStyle w:val="PL"/>
      </w:pPr>
      <w:r>
        <w:t xml:space="preserve">        failureReason:</w:t>
      </w:r>
    </w:p>
    <w:p w14:paraId="366B1F64" w14:textId="77777777" w:rsidR="00B510EB" w:rsidRDefault="00B510EB" w:rsidP="00B510EB">
      <w:pPr>
        <w:pStyle w:val="PL"/>
      </w:pPr>
      <w:r>
        <w:t xml:space="preserve">          type: string</w:t>
      </w:r>
    </w:p>
    <w:p w14:paraId="46A01007" w14:textId="77777777" w:rsidR="00B510EB" w:rsidRDefault="00B510EB" w:rsidP="00B510EB">
      <w:pPr>
        <w:pStyle w:val="PL"/>
      </w:pPr>
    </w:p>
    <w:p w14:paraId="0593A813" w14:textId="77777777" w:rsidR="00B510EB" w:rsidRDefault="00B510EB" w:rsidP="00B510EB">
      <w:pPr>
        <w:pStyle w:val="PL"/>
      </w:pPr>
      <w:r>
        <w:t xml:space="preserve">  #---- Definition of resources ------------------------------------------------------#</w:t>
      </w:r>
    </w:p>
    <w:p w14:paraId="0CA397FA" w14:textId="77777777" w:rsidR="00B510EB" w:rsidRDefault="00B510EB" w:rsidP="00B510EB">
      <w:pPr>
        <w:pStyle w:val="PL"/>
      </w:pPr>
    </w:p>
    <w:p w14:paraId="7B0A18B3" w14:textId="77777777" w:rsidR="00B510EB" w:rsidRDefault="00B510EB" w:rsidP="00B510EB">
      <w:pPr>
        <w:pStyle w:val="PL"/>
      </w:pPr>
      <w:r>
        <w:t xml:space="preserve">    AlarmCount:</w:t>
      </w:r>
    </w:p>
    <w:p w14:paraId="4D6284C9" w14:textId="77777777" w:rsidR="00B510EB" w:rsidRDefault="00B510EB" w:rsidP="00B510EB">
      <w:pPr>
        <w:pStyle w:val="PL"/>
      </w:pPr>
      <w:r>
        <w:t xml:space="preserve">      type: object</w:t>
      </w:r>
    </w:p>
    <w:p w14:paraId="578CF34D" w14:textId="77777777" w:rsidR="00B510EB" w:rsidRDefault="00B510EB" w:rsidP="00B510EB">
      <w:pPr>
        <w:pStyle w:val="PL"/>
      </w:pPr>
      <w:r>
        <w:t xml:space="preserve">      required:</w:t>
      </w:r>
    </w:p>
    <w:p w14:paraId="555EBA79" w14:textId="77777777" w:rsidR="00B510EB" w:rsidRDefault="00B510EB" w:rsidP="00B510EB">
      <w:pPr>
        <w:pStyle w:val="PL"/>
      </w:pPr>
      <w:r>
        <w:t xml:space="preserve">        - criticalCount</w:t>
      </w:r>
    </w:p>
    <w:p w14:paraId="2E248435" w14:textId="77777777" w:rsidR="00B510EB" w:rsidRDefault="00B510EB" w:rsidP="00B510EB">
      <w:pPr>
        <w:pStyle w:val="PL"/>
      </w:pPr>
      <w:r>
        <w:t xml:space="preserve">        - majorCount</w:t>
      </w:r>
    </w:p>
    <w:p w14:paraId="49F0AD56" w14:textId="77777777" w:rsidR="00B510EB" w:rsidRDefault="00B510EB" w:rsidP="00B510EB">
      <w:pPr>
        <w:pStyle w:val="PL"/>
      </w:pPr>
      <w:r>
        <w:t xml:space="preserve">        - minorCount</w:t>
      </w:r>
    </w:p>
    <w:p w14:paraId="31368C0B" w14:textId="77777777" w:rsidR="00B510EB" w:rsidRDefault="00B510EB" w:rsidP="00B510EB">
      <w:pPr>
        <w:pStyle w:val="PL"/>
      </w:pPr>
      <w:r>
        <w:t xml:space="preserve">        - warningCount</w:t>
      </w:r>
    </w:p>
    <w:p w14:paraId="14A746A2" w14:textId="77777777" w:rsidR="00B510EB" w:rsidRDefault="00B510EB" w:rsidP="00B510EB">
      <w:pPr>
        <w:pStyle w:val="PL"/>
      </w:pPr>
      <w:r>
        <w:t xml:space="preserve">        - indeterminateCount</w:t>
      </w:r>
    </w:p>
    <w:p w14:paraId="704D7703" w14:textId="77777777" w:rsidR="00B510EB" w:rsidRDefault="00B510EB" w:rsidP="00B510EB">
      <w:pPr>
        <w:pStyle w:val="PL"/>
      </w:pPr>
      <w:r>
        <w:t xml:space="preserve">        - clearedCount</w:t>
      </w:r>
    </w:p>
    <w:p w14:paraId="66DB96D6" w14:textId="77777777" w:rsidR="00B510EB" w:rsidRDefault="00B510EB" w:rsidP="00B510EB">
      <w:pPr>
        <w:pStyle w:val="PL"/>
      </w:pPr>
      <w:r>
        <w:t xml:space="preserve">      properties:</w:t>
      </w:r>
    </w:p>
    <w:p w14:paraId="11368D8D" w14:textId="77777777" w:rsidR="00B510EB" w:rsidRDefault="00B510EB" w:rsidP="00B510EB">
      <w:pPr>
        <w:pStyle w:val="PL"/>
      </w:pPr>
      <w:r>
        <w:t xml:space="preserve">        criticalCount:</w:t>
      </w:r>
    </w:p>
    <w:p w14:paraId="74E10CB9" w14:textId="77777777" w:rsidR="00B510EB" w:rsidRDefault="00B510EB" w:rsidP="00B510EB">
      <w:pPr>
        <w:pStyle w:val="PL"/>
      </w:pPr>
      <w:r>
        <w:t xml:space="preserve">          type: integer</w:t>
      </w:r>
    </w:p>
    <w:p w14:paraId="78B1FF61" w14:textId="77777777" w:rsidR="00B510EB" w:rsidRDefault="00B510EB" w:rsidP="00B510EB">
      <w:pPr>
        <w:pStyle w:val="PL"/>
      </w:pPr>
      <w:r>
        <w:t xml:space="preserve">        majorCount:</w:t>
      </w:r>
    </w:p>
    <w:p w14:paraId="5F9F14E9" w14:textId="77777777" w:rsidR="00B510EB" w:rsidRDefault="00B510EB" w:rsidP="00B510EB">
      <w:pPr>
        <w:pStyle w:val="PL"/>
      </w:pPr>
      <w:r>
        <w:t xml:space="preserve">          type: integer</w:t>
      </w:r>
    </w:p>
    <w:p w14:paraId="74F22567" w14:textId="77777777" w:rsidR="00B510EB" w:rsidRDefault="00B510EB" w:rsidP="00B510EB">
      <w:pPr>
        <w:pStyle w:val="PL"/>
      </w:pPr>
      <w:r>
        <w:t xml:space="preserve">        minorCount:</w:t>
      </w:r>
    </w:p>
    <w:p w14:paraId="0891DCCD" w14:textId="77777777" w:rsidR="00B510EB" w:rsidRDefault="00B510EB" w:rsidP="00B510EB">
      <w:pPr>
        <w:pStyle w:val="PL"/>
      </w:pPr>
      <w:r>
        <w:t xml:space="preserve">          type: integer</w:t>
      </w:r>
    </w:p>
    <w:p w14:paraId="5ED06C07" w14:textId="77777777" w:rsidR="00B510EB" w:rsidRDefault="00B510EB" w:rsidP="00B510EB">
      <w:pPr>
        <w:pStyle w:val="PL"/>
      </w:pPr>
      <w:r>
        <w:t xml:space="preserve">        warningCount:</w:t>
      </w:r>
    </w:p>
    <w:p w14:paraId="7CCD3449" w14:textId="77777777" w:rsidR="00B510EB" w:rsidRDefault="00B510EB" w:rsidP="00B510EB">
      <w:pPr>
        <w:pStyle w:val="PL"/>
      </w:pPr>
      <w:r>
        <w:t xml:space="preserve">          type: integer</w:t>
      </w:r>
    </w:p>
    <w:p w14:paraId="675BDC5D" w14:textId="77777777" w:rsidR="00B510EB" w:rsidRDefault="00B510EB" w:rsidP="00B510EB">
      <w:pPr>
        <w:pStyle w:val="PL"/>
      </w:pPr>
      <w:r>
        <w:t xml:space="preserve">        indeterminateCount:</w:t>
      </w:r>
    </w:p>
    <w:p w14:paraId="4A21C1C3" w14:textId="77777777" w:rsidR="00B510EB" w:rsidRDefault="00B510EB" w:rsidP="00B510EB">
      <w:pPr>
        <w:pStyle w:val="PL"/>
      </w:pPr>
      <w:r>
        <w:t xml:space="preserve">          type: integer</w:t>
      </w:r>
    </w:p>
    <w:p w14:paraId="0C1337D9" w14:textId="77777777" w:rsidR="00B510EB" w:rsidRDefault="00B510EB" w:rsidP="00B510EB">
      <w:pPr>
        <w:pStyle w:val="PL"/>
      </w:pPr>
      <w:r>
        <w:t xml:space="preserve">        clearedCount:</w:t>
      </w:r>
    </w:p>
    <w:p w14:paraId="585249C9" w14:textId="77777777" w:rsidR="00B510EB" w:rsidRDefault="00B510EB" w:rsidP="00B510EB">
      <w:pPr>
        <w:pStyle w:val="PL"/>
      </w:pPr>
      <w:r>
        <w:t xml:space="preserve">          type: integer</w:t>
      </w:r>
    </w:p>
    <w:p w14:paraId="67E58892" w14:textId="77777777" w:rsidR="00B510EB" w:rsidRDefault="00B510EB" w:rsidP="00B510EB">
      <w:pPr>
        <w:pStyle w:val="PL"/>
      </w:pPr>
      <w:r>
        <w:t xml:space="preserve">    Comment:</w:t>
      </w:r>
    </w:p>
    <w:p w14:paraId="6BB54019" w14:textId="77777777" w:rsidR="00B510EB" w:rsidRDefault="00B510EB" w:rsidP="00B510EB">
      <w:pPr>
        <w:pStyle w:val="PL"/>
      </w:pPr>
      <w:r>
        <w:t xml:space="preserve">      type: object</w:t>
      </w:r>
    </w:p>
    <w:p w14:paraId="2368F0FA" w14:textId="77777777" w:rsidR="00B510EB" w:rsidRDefault="00B510EB" w:rsidP="00B510EB">
      <w:pPr>
        <w:pStyle w:val="PL"/>
      </w:pPr>
      <w:r>
        <w:t xml:space="preserve">      properties:</w:t>
      </w:r>
    </w:p>
    <w:p w14:paraId="0BF15DE5" w14:textId="77777777" w:rsidR="00B510EB" w:rsidRDefault="00B510EB" w:rsidP="00B510EB">
      <w:pPr>
        <w:pStyle w:val="PL"/>
      </w:pPr>
      <w:r>
        <w:t xml:space="preserve">        commentTime:</w:t>
      </w:r>
    </w:p>
    <w:p w14:paraId="45ABE113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6DE6694C" w14:textId="77777777" w:rsidR="00B510EB" w:rsidRDefault="00B510EB" w:rsidP="00B510EB">
      <w:pPr>
        <w:pStyle w:val="PL"/>
      </w:pPr>
      <w:r>
        <w:t xml:space="preserve">        commentUserId:</w:t>
      </w:r>
    </w:p>
    <w:p w14:paraId="3B6268D1" w14:textId="77777777" w:rsidR="00B510EB" w:rsidRDefault="00B510EB" w:rsidP="00B510EB">
      <w:pPr>
        <w:pStyle w:val="PL"/>
      </w:pPr>
      <w:r>
        <w:lastRenderedPageBreak/>
        <w:t xml:space="preserve">          type: string</w:t>
      </w:r>
    </w:p>
    <w:p w14:paraId="495BFC75" w14:textId="77777777" w:rsidR="00B510EB" w:rsidRDefault="00B510EB" w:rsidP="00B510EB">
      <w:pPr>
        <w:pStyle w:val="PL"/>
      </w:pPr>
      <w:r>
        <w:t xml:space="preserve">        commentSystemId:</w:t>
      </w:r>
    </w:p>
    <w:p w14:paraId="68F0E8DF" w14:textId="77777777" w:rsidR="00B510EB" w:rsidRDefault="00B510EB" w:rsidP="00B510EB">
      <w:pPr>
        <w:pStyle w:val="PL"/>
      </w:pPr>
      <w:r>
        <w:t xml:space="preserve">          type: string</w:t>
      </w:r>
    </w:p>
    <w:p w14:paraId="7D22A114" w14:textId="77777777" w:rsidR="00B510EB" w:rsidRDefault="00B510EB" w:rsidP="00B510EB">
      <w:pPr>
        <w:pStyle w:val="PL"/>
      </w:pPr>
      <w:r>
        <w:t xml:space="preserve">        commentText:</w:t>
      </w:r>
    </w:p>
    <w:p w14:paraId="348A75F3" w14:textId="77777777" w:rsidR="00B510EB" w:rsidRDefault="00B510EB" w:rsidP="00B510EB">
      <w:pPr>
        <w:pStyle w:val="PL"/>
      </w:pPr>
      <w:r>
        <w:t xml:space="preserve">          type: string</w:t>
      </w:r>
    </w:p>
    <w:p w14:paraId="3EDBC484" w14:textId="77777777" w:rsidR="00B510EB" w:rsidRDefault="00B510EB" w:rsidP="00B510EB">
      <w:pPr>
        <w:pStyle w:val="PL"/>
      </w:pPr>
      <w:r>
        <w:t xml:space="preserve">    Comments:</w:t>
      </w:r>
    </w:p>
    <w:p w14:paraId="100EE29C" w14:textId="77777777" w:rsidR="00B510EB" w:rsidRDefault="00B510EB" w:rsidP="00B510EB">
      <w:pPr>
        <w:pStyle w:val="PL"/>
      </w:pPr>
      <w:r>
        <w:t xml:space="preserve">      description: &gt;-</w:t>
      </w:r>
    </w:p>
    <w:p w14:paraId="2618284E" w14:textId="77777777" w:rsidR="00B510EB" w:rsidRDefault="00B510EB" w:rsidP="00B510EB">
      <w:pPr>
        <w:pStyle w:val="PL"/>
      </w:pPr>
      <w:r>
        <w:t xml:space="preserve">        Collection of comments. The comment identifiers are allocated by the</w:t>
      </w:r>
    </w:p>
    <w:p w14:paraId="07CF0391" w14:textId="77777777" w:rsidR="00B510EB" w:rsidRDefault="00B510EB" w:rsidP="00B510EB">
      <w:pPr>
        <w:pStyle w:val="PL"/>
      </w:pPr>
      <w:r>
        <w:t xml:space="preserve">        MnS producer and used as key in the map.</w:t>
      </w:r>
    </w:p>
    <w:p w14:paraId="2BC8933D" w14:textId="77777777" w:rsidR="00B510EB" w:rsidRDefault="00B510EB" w:rsidP="00B510EB">
      <w:pPr>
        <w:pStyle w:val="PL"/>
      </w:pPr>
      <w:r>
        <w:t xml:space="preserve">      type: object</w:t>
      </w:r>
    </w:p>
    <w:p w14:paraId="48C56287" w14:textId="77777777" w:rsidR="00B510EB" w:rsidRDefault="00B510EB" w:rsidP="00B510EB">
      <w:pPr>
        <w:pStyle w:val="PL"/>
      </w:pPr>
      <w:r>
        <w:t xml:space="preserve">      additionalProperties:</w:t>
      </w:r>
    </w:p>
    <w:p w14:paraId="5761A6F0" w14:textId="77777777" w:rsidR="00B510EB" w:rsidRDefault="00B510EB" w:rsidP="00B510EB">
      <w:pPr>
        <w:pStyle w:val="PL"/>
      </w:pPr>
      <w:r>
        <w:t xml:space="preserve">        $ref: '#/components/schemas/Comment'</w:t>
      </w:r>
    </w:p>
    <w:p w14:paraId="584E337B" w14:textId="77777777" w:rsidR="00B510EB" w:rsidRDefault="00B510EB" w:rsidP="00B510EB">
      <w:pPr>
        <w:pStyle w:val="PL"/>
      </w:pPr>
      <w:r>
        <w:t xml:space="preserve">    Subscription:</w:t>
      </w:r>
    </w:p>
    <w:p w14:paraId="4B19DDE9" w14:textId="77777777" w:rsidR="00B510EB" w:rsidRDefault="00B510EB" w:rsidP="00B510EB">
      <w:pPr>
        <w:pStyle w:val="PL"/>
      </w:pPr>
      <w:r>
        <w:t xml:space="preserve">      type: object</w:t>
      </w:r>
    </w:p>
    <w:p w14:paraId="3A630086" w14:textId="77777777" w:rsidR="00B510EB" w:rsidRDefault="00B510EB" w:rsidP="00B510EB">
      <w:pPr>
        <w:pStyle w:val="PL"/>
      </w:pPr>
      <w:r>
        <w:t xml:space="preserve">      properties:</w:t>
      </w:r>
    </w:p>
    <w:p w14:paraId="0317D619" w14:textId="77777777" w:rsidR="00B510EB" w:rsidRDefault="00B510EB" w:rsidP="00B510EB">
      <w:pPr>
        <w:pStyle w:val="PL"/>
      </w:pPr>
      <w:r>
        <w:t xml:space="preserve">        consumerReference:</w:t>
      </w:r>
    </w:p>
    <w:p w14:paraId="447D2026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0F472BF3" w14:textId="77777777" w:rsidR="00B510EB" w:rsidRDefault="00B510EB" w:rsidP="00B510EB">
      <w:pPr>
        <w:pStyle w:val="PL"/>
      </w:pPr>
      <w:r>
        <w:t xml:space="preserve">        timeTick:</w:t>
      </w:r>
    </w:p>
    <w:p w14:paraId="386DC11A" w14:textId="77777777" w:rsidR="00B510EB" w:rsidRDefault="00B510EB" w:rsidP="00B510EB">
      <w:pPr>
        <w:pStyle w:val="PL"/>
      </w:pPr>
      <w:r>
        <w:t xml:space="preserve">          type: integer</w:t>
      </w:r>
    </w:p>
    <w:p w14:paraId="6595C248" w14:textId="77777777" w:rsidR="00B510EB" w:rsidRDefault="00B510EB" w:rsidP="00B510EB">
      <w:pPr>
        <w:pStyle w:val="PL"/>
      </w:pPr>
      <w:r>
        <w:t xml:space="preserve">        filter:</w:t>
      </w:r>
    </w:p>
    <w:p w14:paraId="3D4B3B11" w14:textId="77777777" w:rsidR="00B510EB" w:rsidRDefault="00B510EB" w:rsidP="00B510EB">
      <w:r>
        <w:t xml:space="preserve">  </w:t>
      </w:r>
      <w:r w:rsidRPr="00D93497">
        <w:rPr>
          <w:rFonts w:ascii="Courier New" w:hAnsi="Courier New"/>
          <w:sz w:val="16"/>
        </w:rPr>
        <w:t xml:space="preserve">        $ref: 'TS28623_ComDefs.yaml#/components/schemas/Filter'</w:t>
      </w:r>
    </w:p>
    <w:p w14:paraId="0A25DF22" w14:textId="77777777" w:rsidR="00B510EB" w:rsidRDefault="00B510EB" w:rsidP="00B510EB"/>
    <w:p w14:paraId="69EDDAAA" w14:textId="77777777" w:rsidR="00B510EB" w:rsidRDefault="00B510EB" w:rsidP="00B510EB"/>
    <w:p w14:paraId="64EA9841" w14:textId="77777777" w:rsidR="00B510EB" w:rsidRDefault="00B510EB" w:rsidP="00B510E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233D65C8" w14:textId="77777777" w:rsidTr="00B30AD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6DFD00E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Next Modified Section</w:t>
            </w:r>
          </w:p>
        </w:tc>
      </w:tr>
    </w:tbl>
    <w:p w14:paraId="05766215" w14:textId="77777777" w:rsidR="00B510EB" w:rsidRDefault="00B510EB" w:rsidP="00B510EB"/>
    <w:p w14:paraId="299D6A7D" w14:textId="77777777" w:rsidR="00B510EB" w:rsidRPr="00E7164F" w:rsidRDefault="00B510EB" w:rsidP="00B510EB">
      <w:pPr>
        <w:pStyle w:val="Heading2"/>
        <w:rPr>
          <w:lang w:eastAsia="de-DE"/>
        </w:rPr>
      </w:pPr>
      <w:bookmarkStart w:id="22" w:name="_Toc138080309"/>
      <w:r>
        <w:t>A.7.2</w:t>
      </w:r>
      <w:r>
        <w:tab/>
      </w:r>
      <w:r>
        <w:rPr>
          <w:lang w:eastAsia="de-DE"/>
        </w:rPr>
        <w:t>OpenAPI document "</w:t>
      </w:r>
      <w:r w:rsidRPr="006A483A">
        <w:rPr>
          <w:lang w:eastAsia="de-DE"/>
        </w:rPr>
        <w:t>TS28532_F</w:t>
      </w:r>
      <w:r>
        <w:rPr>
          <w:lang w:eastAsia="de-DE"/>
        </w:rPr>
        <w:t>ileDataReportingMnS.yaml"</w:t>
      </w:r>
      <w:bookmarkEnd w:id="22"/>
    </w:p>
    <w:p w14:paraId="170B135B" w14:textId="77777777" w:rsidR="00B510EB" w:rsidRDefault="00B510EB" w:rsidP="00B510EB">
      <w:pPr>
        <w:pStyle w:val="PL"/>
      </w:pPr>
      <w:bookmarkStart w:id="23" w:name="OLE_LINK40"/>
      <w:r>
        <w:t>openapi: 3.0.1</w:t>
      </w:r>
    </w:p>
    <w:p w14:paraId="1EF24AA6" w14:textId="77777777" w:rsidR="00B510EB" w:rsidRDefault="00B510EB" w:rsidP="00B510EB">
      <w:pPr>
        <w:pStyle w:val="PL"/>
      </w:pPr>
      <w:r>
        <w:t>info:</w:t>
      </w:r>
    </w:p>
    <w:p w14:paraId="50268BCF" w14:textId="77777777" w:rsidR="00B510EB" w:rsidRDefault="00B510EB" w:rsidP="00B510EB">
      <w:pPr>
        <w:pStyle w:val="PL"/>
      </w:pPr>
      <w:r>
        <w:t xml:space="preserve">  title: File Data Reporting MnS</w:t>
      </w:r>
    </w:p>
    <w:p w14:paraId="71CE654E" w14:textId="77777777" w:rsidR="00B510EB" w:rsidRDefault="00B510EB" w:rsidP="00B510EB">
      <w:pPr>
        <w:pStyle w:val="PL"/>
      </w:pPr>
      <w:r>
        <w:t xml:space="preserve">  version: 16.15.0</w:t>
      </w:r>
    </w:p>
    <w:p w14:paraId="16114AC3" w14:textId="77777777" w:rsidR="00B510EB" w:rsidRDefault="00B510EB" w:rsidP="00B510EB">
      <w:pPr>
        <w:pStyle w:val="PL"/>
      </w:pPr>
      <w:r>
        <w:t xml:space="preserve">  description: &gt;-</w:t>
      </w:r>
    </w:p>
    <w:p w14:paraId="306DE432" w14:textId="77777777" w:rsidR="00B510EB" w:rsidRDefault="00B510EB" w:rsidP="00B510EB">
      <w:pPr>
        <w:pStyle w:val="PL"/>
      </w:pPr>
      <w:r>
        <w:t xml:space="preserve">    OAS 3.0.1 definition of the File Data Reporting MnS</w:t>
      </w:r>
    </w:p>
    <w:p w14:paraId="02D82557" w14:textId="77777777" w:rsidR="00B510EB" w:rsidRDefault="00B510EB" w:rsidP="00B510EB">
      <w:pPr>
        <w:pStyle w:val="PL"/>
      </w:pPr>
      <w:r>
        <w:t xml:space="preserve">    © 2023, 3GPP Organizational Partners (ARIB, ATIS, CCSA, ETSI, TSDSI, TTA, TTC).</w:t>
      </w:r>
    </w:p>
    <w:p w14:paraId="391D1F8C" w14:textId="77777777" w:rsidR="00B510EB" w:rsidRDefault="00B510EB" w:rsidP="00B510EB">
      <w:pPr>
        <w:pStyle w:val="PL"/>
      </w:pPr>
      <w:r>
        <w:t xml:space="preserve">    All rights reserved.</w:t>
      </w:r>
    </w:p>
    <w:p w14:paraId="2D500665" w14:textId="77777777" w:rsidR="00B510EB" w:rsidRDefault="00B510EB" w:rsidP="00B510EB">
      <w:pPr>
        <w:pStyle w:val="PL"/>
      </w:pPr>
      <w:r>
        <w:t>externalDocs:</w:t>
      </w:r>
    </w:p>
    <w:p w14:paraId="72121493" w14:textId="77777777" w:rsidR="00B510EB" w:rsidRDefault="00B510EB" w:rsidP="00B510EB">
      <w:pPr>
        <w:pStyle w:val="PL"/>
      </w:pPr>
      <w:r>
        <w:t xml:space="preserve">  description: 3GPP TS 28.532; Generic management services</w:t>
      </w:r>
    </w:p>
    <w:p w14:paraId="3AAC3AF9" w14:textId="77777777" w:rsidR="00B510EB" w:rsidRDefault="00B510EB" w:rsidP="00B510EB">
      <w:pPr>
        <w:pStyle w:val="PL"/>
      </w:pPr>
      <w:r>
        <w:t xml:space="preserve">  url: http://www.3gpp.org/ftp/Specs/archive/28_series/28.532/</w:t>
      </w:r>
    </w:p>
    <w:p w14:paraId="7C5F27C3" w14:textId="77777777" w:rsidR="00B510EB" w:rsidRDefault="00B510EB" w:rsidP="00B510EB">
      <w:pPr>
        <w:pStyle w:val="PL"/>
      </w:pPr>
      <w:r>
        <w:t>servers:</w:t>
      </w:r>
    </w:p>
    <w:p w14:paraId="698564B7" w14:textId="77777777" w:rsidR="00B510EB" w:rsidRDefault="00B510EB" w:rsidP="00B510EB">
      <w:pPr>
        <w:pStyle w:val="PL"/>
      </w:pPr>
      <w:r>
        <w:t xml:space="preserve">  - url: '{MnSRoot}/fileDataReportingMnS/{MnSVersion}'</w:t>
      </w:r>
    </w:p>
    <w:p w14:paraId="3D75AA81" w14:textId="77777777" w:rsidR="00B510EB" w:rsidRDefault="00B510EB" w:rsidP="00B510EB">
      <w:pPr>
        <w:pStyle w:val="PL"/>
      </w:pPr>
      <w:r>
        <w:t xml:space="preserve">    variables:</w:t>
      </w:r>
    </w:p>
    <w:p w14:paraId="661AF186" w14:textId="77777777" w:rsidR="00B510EB" w:rsidRDefault="00B510EB" w:rsidP="00B510EB">
      <w:pPr>
        <w:pStyle w:val="PL"/>
      </w:pPr>
      <w:r>
        <w:t xml:space="preserve">      MnSRoot:</w:t>
      </w:r>
    </w:p>
    <w:p w14:paraId="32B099A4" w14:textId="77777777" w:rsidR="00B510EB" w:rsidRDefault="00B510EB" w:rsidP="00B510EB">
      <w:pPr>
        <w:pStyle w:val="PL"/>
      </w:pPr>
      <w:r>
        <w:t xml:space="preserve">        description: See clause 4.4.3 of TS 32.158</w:t>
      </w:r>
    </w:p>
    <w:p w14:paraId="3C02FB00" w14:textId="77777777" w:rsidR="00B510EB" w:rsidRDefault="00B510EB" w:rsidP="00B510EB">
      <w:pPr>
        <w:pStyle w:val="PL"/>
      </w:pPr>
      <w:r>
        <w:t xml:space="preserve">        default: http://example.com/3GPPManagement</w:t>
      </w:r>
    </w:p>
    <w:p w14:paraId="59640158" w14:textId="77777777" w:rsidR="00B510EB" w:rsidRDefault="00B510EB" w:rsidP="00B510EB">
      <w:pPr>
        <w:pStyle w:val="PL"/>
      </w:pPr>
      <w:r>
        <w:t xml:space="preserve">      MnSVersion:</w:t>
      </w:r>
    </w:p>
    <w:p w14:paraId="6C947EB5" w14:textId="77777777" w:rsidR="00B510EB" w:rsidRDefault="00B510EB" w:rsidP="00B510EB">
      <w:pPr>
        <w:pStyle w:val="PL"/>
      </w:pPr>
      <w:r>
        <w:t xml:space="preserve">        description: Version number of the OpenAPI definition</w:t>
      </w:r>
    </w:p>
    <w:p w14:paraId="17CDDB9E" w14:textId="77777777" w:rsidR="00B510EB" w:rsidRDefault="00B510EB" w:rsidP="00B510EB">
      <w:pPr>
        <w:pStyle w:val="PL"/>
      </w:pPr>
      <w:r>
        <w:t xml:space="preserve">        default: XXX</w:t>
      </w:r>
    </w:p>
    <w:p w14:paraId="4F6F0B99" w14:textId="77777777" w:rsidR="00B510EB" w:rsidRDefault="00B510EB" w:rsidP="00B510EB">
      <w:pPr>
        <w:pStyle w:val="PL"/>
      </w:pPr>
      <w:r>
        <w:t>paths:</w:t>
      </w:r>
    </w:p>
    <w:p w14:paraId="721CC632" w14:textId="77777777" w:rsidR="00B510EB" w:rsidRDefault="00B510EB" w:rsidP="00B510EB">
      <w:pPr>
        <w:pStyle w:val="PL"/>
      </w:pPr>
      <w:r>
        <w:t xml:space="preserve">  /files:</w:t>
      </w:r>
    </w:p>
    <w:p w14:paraId="54EC4F4B" w14:textId="77777777" w:rsidR="00B510EB" w:rsidRDefault="00B510EB" w:rsidP="00B510EB">
      <w:pPr>
        <w:pStyle w:val="PL"/>
      </w:pPr>
      <w:r>
        <w:t xml:space="preserve">    get:</w:t>
      </w:r>
    </w:p>
    <w:p w14:paraId="08AAD614" w14:textId="77777777" w:rsidR="00B510EB" w:rsidRDefault="00B510EB" w:rsidP="00B510EB">
      <w:pPr>
        <w:pStyle w:val="PL"/>
      </w:pPr>
      <w:r>
        <w:t xml:space="preserve">      summary: Read information about available files</w:t>
      </w:r>
    </w:p>
    <w:p w14:paraId="1CE36AF9" w14:textId="77777777" w:rsidR="00B510EB" w:rsidRDefault="00B510EB" w:rsidP="00B510EB">
      <w:pPr>
        <w:pStyle w:val="PL"/>
      </w:pPr>
      <w:r>
        <w:t xml:space="preserve">      description: &gt;-</w:t>
      </w:r>
    </w:p>
    <w:p w14:paraId="5B8BA4A7" w14:textId="77777777" w:rsidR="00B510EB" w:rsidRDefault="00B510EB" w:rsidP="00B510EB">
      <w:pPr>
        <w:pStyle w:val="PL"/>
      </w:pPr>
      <w:r>
        <w:t xml:space="preserve">        Information about available files is read with HTTP GET. The files for</w:t>
      </w:r>
    </w:p>
    <w:p w14:paraId="17387E7A" w14:textId="77777777" w:rsidR="00B510EB" w:rsidRDefault="00B510EB" w:rsidP="00B510EB">
      <w:pPr>
        <w:pStyle w:val="PL"/>
      </w:pPr>
      <w:r>
        <w:t xml:space="preserve">        which information shall be returned are identified with the path</w:t>
      </w:r>
    </w:p>
    <w:p w14:paraId="6D58BFB2" w14:textId="77777777" w:rsidR="00B510EB" w:rsidRDefault="00B510EB" w:rsidP="00B510EB">
      <w:pPr>
        <w:pStyle w:val="PL"/>
      </w:pPr>
      <w:r>
        <w:t xml:space="preserve">        component (base resource) and the query component (fileDataType, beginTime,</w:t>
      </w:r>
    </w:p>
    <w:p w14:paraId="00BF0468" w14:textId="77777777" w:rsidR="00B510EB" w:rsidRDefault="00B510EB" w:rsidP="00B510EB">
      <w:pPr>
        <w:pStyle w:val="PL"/>
      </w:pPr>
      <w:r>
        <w:t xml:space="preserve">        endTime) of the URI.</w:t>
      </w:r>
    </w:p>
    <w:p w14:paraId="3B18BD42" w14:textId="77777777" w:rsidR="00B510EB" w:rsidRDefault="00B510EB" w:rsidP="00B510EB">
      <w:pPr>
        <w:pStyle w:val="PL"/>
      </w:pPr>
      <w:r>
        <w:t xml:space="preserve">      parameters:</w:t>
      </w:r>
    </w:p>
    <w:p w14:paraId="3F215EA6" w14:textId="77777777" w:rsidR="00B510EB" w:rsidRDefault="00B510EB" w:rsidP="00B510EB">
      <w:pPr>
        <w:pStyle w:val="PL"/>
      </w:pPr>
      <w:r>
        <w:t xml:space="preserve">        - name: fileDataType</w:t>
      </w:r>
    </w:p>
    <w:p w14:paraId="7E38EB28" w14:textId="77777777" w:rsidR="00B510EB" w:rsidRDefault="00B510EB" w:rsidP="00B510EB">
      <w:pPr>
        <w:pStyle w:val="PL"/>
      </w:pPr>
      <w:r>
        <w:t xml:space="preserve">          in: query</w:t>
      </w:r>
    </w:p>
    <w:p w14:paraId="68A24A1A" w14:textId="77777777" w:rsidR="00B510EB" w:rsidRDefault="00B510EB" w:rsidP="00B510EB">
      <w:pPr>
        <w:pStyle w:val="PL"/>
      </w:pPr>
      <w:r>
        <w:t xml:space="preserve">          description: &gt;-</w:t>
      </w:r>
    </w:p>
    <w:p w14:paraId="3501A8EE" w14:textId="77777777" w:rsidR="00B510EB" w:rsidRDefault="00B510EB" w:rsidP="00B510EB">
      <w:pPr>
        <w:pStyle w:val="PL"/>
      </w:pPr>
      <w:r>
        <w:t xml:space="preserve">            This parameter selects files based on the file data type.</w:t>
      </w:r>
    </w:p>
    <w:p w14:paraId="1BBA7201" w14:textId="77777777" w:rsidR="00B510EB" w:rsidRDefault="00B510EB" w:rsidP="00B510EB">
      <w:pPr>
        <w:pStyle w:val="PL"/>
      </w:pPr>
      <w:r>
        <w:t xml:space="preserve">          required: true</w:t>
      </w:r>
    </w:p>
    <w:p w14:paraId="5AB44509" w14:textId="77777777" w:rsidR="00B510EB" w:rsidRDefault="00B510EB" w:rsidP="00B510EB">
      <w:pPr>
        <w:pStyle w:val="PL"/>
      </w:pPr>
      <w:r>
        <w:t xml:space="preserve">          schema:</w:t>
      </w:r>
    </w:p>
    <w:p w14:paraId="50C95EB5" w14:textId="77777777" w:rsidR="00B510EB" w:rsidRDefault="00B510EB" w:rsidP="00B510EB">
      <w:pPr>
        <w:pStyle w:val="PL"/>
      </w:pPr>
      <w:r>
        <w:t xml:space="preserve">            $ref: '#/components/schemas/FileDataType'</w:t>
      </w:r>
    </w:p>
    <w:p w14:paraId="584329EF" w14:textId="77777777" w:rsidR="00B510EB" w:rsidRDefault="00B510EB" w:rsidP="00B510EB">
      <w:pPr>
        <w:pStyle w:val="PL"/>
      </w:pPr>
      <w:r>
        <w:t xml:space="preserve">        - name: beginTime</w:t>
      </w:r>
    </w:p>
    <w:p w14:paraId="23AC8A0C" w14:textId="77777777" w:rsidR="00B510EB" w:rsidRDefault="00B510EB" w:rsidP="00B510EB">
      <w:pPr>
        <w:pStyle w:val="PL"/>
      </w:pPr>
      <w:r>
        <w:lastRenderedPageBreak/>
        <w:t xml:space="preserve">          in: query</w:t>
      </w:r>
    </w:p>
    <w:p w14:paraId="2D38A821" w14:textId="77777777" w:rsidR="00B510EB" w:rsidRDefault="00B510EB" w:rsidP="00B510EB">
      <w:pPr>
        <w:pStyle w:val="PL"/>
      </w:pPr>
      <w:r>
        <w:t xml:space="preserve">          description: &gt;-</w:t>
      </w:r>
    </w:p>
    <w:p w14:paraId="7196D58C" w14:textId="77777777" w:rsidR="00B510EB" w:rsidRDefault="00B510EB" w:rsidP="00B510EB">
      <w:pPr>
        <w:pStyle w:val="PL"/>
      </w:pPr>
      <w:r>
        <w:t xml:space="preserve">            This parameter selects files based on the earliest time they</w:t>
      </w:r>
    </w:p>
    <w:p w14:paraId="428B5AB7" w14:textId="77777777" w:rsidR="00B510EB" w:rsidRDefault="00B510EB" w:rsidP="00B510EB">
      <w:pPr>
        <w:pStyle w:val="PL"/>
      </w:pPr>
      <w:r>
        <w:t xml:space="preserve">            became available</w:t>
      </w:r>
    </w:p>
    <w:p w14:paraId="7723E5E2" w14:textId="77777777" w:rsidR="00B510EB" w:rsidRDefault="00B510EB" w:rsidP="00B510EB">
      <w:pPr>
        <w:pStyle w:val="PL"/>
      </w:pPr>
      <w:r>
        <w:t xml:space="preserve">          required: false</w:t>
      </w:r>
    </w:p>
    <w:p w14:paraId="37371347" w14:textId="77777777" w:rsidR="00B510EB" w:rsidRDefault="00B510EB" w:rsidP="00B510EB">
      <w:pPr>
        <w:pStyle w:val="PL"/>
      </w:pPr>
      <w:r>
        <w:t xml:space="preserve">          schema:</w:t>
      </w:r>
    </w:p>
    <w:p w14:paraId="56EB4E27" w14:textId="77777777" w:rsidR="00B510EB" w:rsidRDefault="00B510EB" w:rsidP="00B510EB">
      <w:pPr>
        <w:pStyle w:val="PL"/>
      </w:pPr>
      <w:r>
        <w:t xml:space="preserve">            $ref: 'TS28623_ComDefs.yaml#/components/schemas/DateTime'</w:t>
      </w:r>
    </w:p>
    <w:p w14:paraId="1C221353" w14:textId="77777777" w:rsidR="00B510EB" w:rsidRDefault="00B510EB" w:rsidP="00B510EB">
      <w:pPr>
        <w:pStyle w:val="PL"/>
      </w:pPr>
      <w:r>
        <w:t xml:space="preserve">        - name: endTime</w:t>
      </w:r>
    </w:p>
    <w:p w14:paraId="624C12DE" w14:textId="77777777" w:rsidR="00B510EB" w:rsidRDefault="00B510EB" w:rsidP="00B510EB">
      <w:pPr>
        <w:pStyle w:val="PL"/>
      </w:pPr>
      <w:r>
        <w:t xml:space="preserve">          in: query</w:t>
      </w:r>
    </w:p>
    <w:p w14:paraId="1B7CC5F0" w14:textId="77777777" w:rsidR="00B510EB" w:rsidRDefault="00B510EB" w:rsidP="00B510EB">
      <w:pPr>
        <w:pStyle w:val="PL"/>
      </w:pPr>
      <w:r>
        <w:t xml:space="preserve">          description: &gt;-</w:t>
      </w:r>
    </w:p>
    <w:p w14:paraId="1CC24242" w14:textId="77777777" w:rsidR="00B510EB" w:rsidRDefault="00B510EB" w:rsidP="00B510EB">
      <w:pPr>
        <w:pStyle w:val="PL"/>
      </w:pPr>
      <w:r>
        <w:t xml:space="preserve">            This parameter selects files based on the latest time they</w:t>
      </w:r>
    </w:p>
    <w:p w14:paraId="6374AF0C" w14:textId="77777777" w:rsidR="00B510EB" w:rsidRDefault="00B510EB" w:rsidP="00B510EB">
      <w:pPr>
        <w:pStyle w:val="PL"/>
      </w:pPr>
      <w:r>
        <w:t xml:space="preserve">            became available</w:t>
      </w:r>
    </w:p>
    <w:p w14:paraId="0E6C4DBB" w14:textId="77777777" w:rsidR="00B510EB" w:rsidRDefault="00B510EB" w:rsidP="00B510EB">
      <w:pPr>
        <w:pStyle w:val="PL"/>
      </w:pPr>
      <w:r>
        <w:t xml:space="preserve">          required: false</w:t>
      </w:r>
    </w:p>
    <w:p w14:paraId="6BEEC7C3" w14:textId="77777777" w:rsidR="00B510EB" w:rsidRDefault="00B510EB" w:rsidP="00B510EB">
      <w:pPr>
        <w:pStyle w:val="PL"/>
      </w:pPr>
      <w:r>
        <w:t xml:space="preserve">          schema:</w:t>
      </w:r>
    </w:p>
    <w:p w14:paraId="427272F5" w14:textId="77777777" w:rsidR="00B510EB" w:rsidRDefault="00B510EB" w:rsidP="00B510EB">
      <w:pPr>
        <w:pStyle w:val="PL"/>
      </w:pPr>
      <w:r>
        <w:t xml:space="preserve">            $ref: 'TS28623_ComDefs.yaml#/components/schemas/DateTime'</w:t>
      </w:r>
    </w:p>
    <w:p w14:paraId="3BB1093B" w14:textId="77777777" w:rsidR="00B510EB" w:rsidRDefault="00B510EB" w:rsidP="00B510EB">
      <w:pPr>
        <w:pStyle w:val="PL"/>
      </w:pPr>
      <w:r>
        <w:t xml:space="preserve">      responses:</w:t>
      </w:r>
    </w:p>
    <w:p w14:paraId="11BBE950" w14:textId="77777777" w:rsidR="00B510EB" w:rsidRDefault="00B510EB" w:rsidP="00B510EB">
      <w:pPr>
        <w:pStyle w:val="PL"/>
      </w:pPr>
      <w:r>
        <w:t xml:space="preserve">        '200':</w:t>
      </w:r>
    </w:p>
    <w:p w14:paraId="70F26379" w14:textId="77777777" w:rsidR="00B510EB" w:rsidRDefault="00B510EB" w:rsidP="00B510EB">
      <w:pPr>
        <w:pStyle w:val="PL"/>
      </w:pPr>
      <w:r>
        <w:t xml:space="preserve">          description: &gt;-</w:t>
      </w:r>
    </w:p>
    <w:p w14:paraId="1DDF08C1" w14:textId="77777777" w:rsidR="00B510EB" w:rsidRDefault="00B510EB" w:rsidP="00B510EB">
      <w:pPr>
        <w:pStyle w:val="PL"/>
      </w:pPr>
      <w:r>
        <w:t xml:space="preserve">            'Success case ("200 OK").</w:t>
      </w:r>
    </w:p>
    <w:p w14:paraId="105F87E4" w14:textId="77777777" w:rsidR="00B510EB" w:rsidRDefault="00B510EB" w:rsidP="00B510EB">
      <w:pPr>
        <w:pStyle w:val="PL"/>
      </w:pPr>
      <w:r>
        <w:t xml:space="preserve">            The resources identified in the request for retrieval are returned</w:t>
      </w:r>
    </w:p>
    <w:p w14:paraId="3BECFD03" w14:textId="77777777" w:rsidR="00B510EB" w:rsidRDefault="00B510EB" w:rsidP="00B510EB">
      <w:pPr>
        <w:pStyle w:val="PL"/>
      </w:pPr>
      <w:r>
        <w:t xml:space="preserve">            in the response message body.'</w:t>
      </w:r>
    </w:p>
    <w:p w14:paraId="0DB32500" w14:textId="77777777" w:rsidR="00B510EB" w:rsidRDefault="00B510EB" w:rsidP="00B510EB">
      <w:pPr>
        <w:pStyle w:val="PL"/>
      </w:pPr>
      <w:r>
        <w:t xml:space="preserve">          content:</w:t>
      </w:r>
    </w:p>
    <w:p w14:paraId="2C9F1A5D" w14:textId="77777777" w:rsidR="00B510EB" w:rsidRDefault="00B510EB" w:rsidP="00B510EB">
      <w:pPr>
        <w:pStyle w:val="PL"/>
      </w:pPr>
      <w:r>
        <w:t xml:space="preserve">            application/json:</w:t>
      </w:r>
    </w:p>
    <w:p w14:paraId="6EC31F73" w14:textId="77777777" w:rsidR="00B510EB" w:rsidRDefault="00B510EB" w:rsidP="00B510EB">
      <w:pPr>
        <w:pStyle w:val="PL"/>
      </w:pPr>
      <w:r>
        <w:t xml:space="preserve">              schema:</w:t>
      </w:r>
    </w:p>
    <w:p w14:paraId="4E9A6B6C" w14:textId="77777777" w:rsidR="00B510EB" w:rsidRDefault="00B510EB" w:rsidP="00B510EB">
      <w:pPr>
        <w:pStyle w:val="PL"/>
      </w:pPr>
      <w:r>
        <w:t xml:space="preserve">                type: array</w:t>
      </w:r>
    </w:p>
    <w:p w14:paraId="1517F6C3" w14:textId="77777777" w:rsidR="00B510EB" w:rsidRDefault="00B510EB" w:rsidP="00B510EB">
      <w:pPr>
        <w:pStyle w:val="PL"/>
      </w:pPr>
      <w:r>
        <w:t xml:space="preserve">                items:</w:t>
      </w:r>
    </w:p>
    <w:p w14:paraId="5362593A" w14:textId="77777777" w:rsidR="00B510EB" w:rsidRDefault="00B510EB" w:rsidP="00B510EB">
      <w:pPr>
        <w:pStyle w:val="PL"/>
      </w:pPr>
      <w:r>
        <w:t xml:space="preserve">                  $ref: '#/components/schemas/FileInfo'</w:t>
      </w:r>
    </w:p>
    <w:p w14:paraId="7F05DD5C" w14:textId="77777777" w:rsidR="00B510EB" w:rsidRDefault="00B510EB" w:rsidP="00B510EB">
      <w:pPr>
        <w:pStyle w:val="PL"/>
      </w:pPr>
      <w:r>
        <w:t xml:space="preserve">        default:</w:t>
      </w:r>
    </w:p>
    <w:p w14:paraId="1F0A03B7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5E3D4F88" w14:textId="77777777" w:rsidR="00B510EB" w:rsidRDefault="00B510EB" w:rsidP="00B510EB">
      <w:pPr>
        <w:pStyle w:val="PL"/>
      </w:pPr>
      <w:r>
        <w:t xml:space="preserve">          content:</w:t>
      </w:r>
    </w:p>
    <w:p w14:paraId="7120FC41" w14:textId="77777777" w:rsidR="00B510EB" w:rsidRDefault="00B510EB" w:rsidP="00B510EB">
      <w:pPr>
        <w:pStyle w:val="PL"/>
      </w:pPr>
      <w:r>
        <w:t xml:space="preserve">            application/json:</w:t>
      </w:r>
    </w:p>
    <w:p w14:paraId="197A4061" w14:textId="77777777" w:rsidR="00B510EB" w:rsidRDefault="00B510EB" w:rsidP="00B510EB">
      <w:pPr>
        <w:pStyle w:val="PL"/>
      </w:pPr>
      <w:r>
        <w:t xml:space="preserve">              schema:</w:t>
      </w:r>
    </w:p>
    <w:p w14:paraId="020478F9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00A1909F" w14:textId="77777777" w:rsidR="00B510EB" w:rsidRDefault="00B510EB" w:rsidP="00B510EB">
      <w:pPr>
        <w:pStyle w:val="PL"/>
      </w:pPr>
      <w:r>
        <w:t xml:space="preserve">  /subscriptions:</w:t>
      </w:r>
    </w:p>
    <w:p w14:paraId="5135E507" w14:textId="77777777" w:rsidR="00B510EB" w:rsidRDefault="00B510EB" w:rsidP="00B510EB">
      <w:pPr>
        <w:pStyle w:val="PL"/>
      </w:pPr>
      <w:r>
        <w:t xml:space="preserve">    post:</w:t>
      </w:r>
    </w:p>
    <w:p w14:paraId="1BA01009" w14:textId="77777777" w:rsidR="00B510EB" w:rsidRDefault="00B510EB" w:rsidP="00B510EB">
      <w:pPr>
        <w:pStyle w:val="PL"/>
      </w:pPr>
      <w:r>
        <w:t xml:space="preserve">      summary: Create a subscription</w:t>
      </w:r>
    </w:p>
    <w:p w14:paraId="6693EF7A" w14:textId="77777777" w:rsidR="00B510EB" w:rsidRDefault="00B510EB" w:rsidP="00B510EB">
      <w:pPr>
        <w:pStyle w:val="PL"/>
      </w:pPr>
      <w:r>
        <w:t xml:space="preserve">      description: &gt;-</w:t>
      </w:r>
    </w:p>
    <w:p w14:paraId="5456FCBA" w14:textId="77777777" w:rsidR="00B510EB" w:rsidRDefault="00B510EB" w:rsidP="00B510EB">
      <w:pPr>
        <w:pStyle w:val="PL"/>
      </w:pPr>
      <w:r>
        <w:t xml:space="preserve">        To create a subscription the representation of the subscription is</w:t>
      </w:r>
    </w:p>
    <w:p w14:paraId="282A4A82" w14:textId="77777777" w:rsidR="00B510EB" w:rsidRDefault="00B510EB" w:rsidP="00B510EB">
      <w:pPr>
        <w:pStyle w:val="PL"/>
      </w:pPr>
      <w:r>
        <w:t xml:space="preserve">        POSTed on the /subscriptions collection resource.</w:t>
      </w:r>
    </w:p>
    <w:p w14:paraId="79791605" w14:textId="77777777" w:rsidR="00B510EB" w:rsidRDefault="00B510EB" w:rsidP="00B510EB">
      <w:pPr>
        <w:pStyle w:val="PL"/>
      </w:pPr>
      <w:r>
        <w:t xml:space="preserve">      requestBody:</w:t>
      </w:r>
    </w:p>
    <w:p w14:paraId="354EB1E2" w14:textId="77777777" w:rsidR="00B510EB" w:rsidRDefault="00B510EB" w:rsidP="00B510EB">
      <w:pPr>
        <w:pStyle w:val="PL"/>
      </w:pPr>
      <w:r>
        <w:t xml:space="preserve">        required: true</w:t>
      </w:r>
    </w:p>
    <w:p w14:paraId="270AEC84" w14:textId="77777777" w:rsidR="00B510EB" w:rsidRDefault="00B510EB" w:rsidP="00B510EB">
      <w:pPr>
        <w:pStyle w:val="PL"/>
      </w:pPr>
      <w:r>
        <w:t xml:space="preserve">        content:</w:t>
      </w:r>
    </w:p>
    <w:p w14:paraId="69204D61" w14:textId="77777777" w:rsidR="00B510EB" w:rsidRDefault="00B510EB" w:rsidP="00B510EB">
      <w:pPr>
        <w:pStyle w:val="PL"/>
      </w:pPr>
      <w:r>
        <w:t xml:space="preserve">          application/json:</w:t>
      </w:r>
    </w:p>
    <w:p w14:paraId="174582BE" w14:textId="77777777" w:rsidR="00B510EB" w:rsidRDefault="00B510EB" w:rsidP="00B510EB">
      <w:pPr>
        <w:pStyle w:val="PL"/>
      </w:pPr>
      <w:r>
        <w:t xml:space="preserve">            schema:</w:t>
      </w:r>
    </w:p>
    <w:p w14:paraId="60B57A34" w14:textId="77777777" w:rsidR="00B510EB" w:rsidRDefault="00B510EB" w:rsidP="00B510EB">
      <w:pPr>
        <w:pStyle w:val="PL"/>
      </w:pPr>
      <w:r>
        <w:t xml:space="preserve">              $ref: 'TS28532_FaultMnS.yaml#/components/schemas/Subscription'</w:t>
      </w:r>
    </w:p>
    <w:p w14:paraId="2D1E0C29" w14:textId="77777777" w:rsidR="00B510EB" w:rsidRDefault="00B510EB" w:rsidP="00B510EB">
      <w:pPr>
        <w:pStyle w:val="PL"/>
      </w:pPr>
      <w:r>
        <w:t xml:space="preserve">      responses:</w:t>
      </w:r>
    </w:p>
    <w:p w14:paraId="74C5509E" w14:textId="77777777" w:rsidR="00B510EB" w:rsidRDefault="00B510EB" w:rsidP="00B510EB">
      <w:pPr>
        <w:pStyle w:val="PL"/>
      </w:pPr>
      <w:r>
        <w:t xml:space="preserve">        '201':</w:t>
      </w:r>
    </w:p>
    <w:p w14:paraId="50B2A16D" w14:textId="77777777" w:rsidR="00B510EB" w:rsidRDefault="00B510EB" w:rsidP="00B510EB">
      <w:pPr>
        <w:pStyle w:val="PL"/>
      </w:pPr>
      <w:r>
        <w:t xml:space="preserve">          description: &gt;-</w:t>
      </w:r>
    </w:p>
    <w:p w14:paraId="6FE7BF51" w14:textId="77777777" w:rsidR="00B510EB" w:rsidRDefault="00B510EB" w:rsidP="00B510EB">
      <w:pPr>
        <w:pStyle w:val="PL"/>
      </w:pPr>
      <w:r>
        <w:t xml:space="preserve">            Success case ("201 Created").</w:t>
      </w:r>
    </w:p>
    <w:p w14:paraId="28A375C5" w14:textId="77777777" w:rsidR="00B510EB" w:rsidRDefault="00B510EB" w:rsidP="00B510EB">
      <w:pPr>
        <w:pStyle w:val="PL"/>
      </w:pPr>
      <w:r>
        <w:t xml:space="preserve">            The representation of the newly created subscription resource shall</w:t>
      </w:r>
    </w:p>
    <w:p w14:paraId="21E9DD69" w14:textId="77777777" w:rsidR="00B510EB" w:rsidRDefault="00B510EB" w:rsidP="00B510EB">
      <w:pPr>
        <w:pStyle w:val="PL"/>
      </w:pPr>
      <w:r>
        <w:t xml:space="preserve">            be returned.</w:t>
      </w:r>
    </w:p>
    <w:p w14:paraId="23DFCCA1" w14:textId="77777777" w:rsidR="00B510EB" w:rsidRDefault="00B510EB" w:rsidP="00B510EB">
      <w:pPr>
        <w:pStyle w:val="PL"/>
      </w:pPr>
      <w:r>
        <w:t xml:space="preserve">          content:</w:t>
      </w:r>
    </w:p>
    <w:p w14:paraId="5BB9FAE7" w14:textId="77777777" w:rsidR="00B510EB" w:rsidRDefault="00B510EB" w:rsidP="00B510EB">
      <w:pPr>
        <w:pStyle w:val="PL"/>
      </w:pPr>
      <w:r>
        <w:t xml:space="preserve">            application/json:</w:t>
      </w:r>
    </w:p>
    <w:p w14:paraId="08DB5586" w14:textId="77777777" w:rsidR="00B510EB" w:rsidRDefault="00B510EB" w:rsidP="00B510EB">
      <w:pPr>
        <w:pStyle w:val="PL"/>
      </w:pPr>
      <w:r>
        <w:t xml:space="preserve">              schema:</w:t>
      </w:r>
    </w:p>
    <w:p w14:paraId="616CB4D8" w14:textId="77777777" w:rsidR="00B510EB" w:rsidRDefault="00B510EB" w:rsidP="00B510EB">
      <w:pPr>
        <w:pStyle w:val="PL"/>
      </w:pPr>
      <w:r>
        <w:t xml:space="preserve">                $ref: 'TS28532_FaultMnS.yaml#/components/schemas/Subscription'</w:t>
      </w:r>
    </w:p>
    <w:p w14:paraId="2262A108" w14:textId="77777777" w:rsidR="00B510EB" w:rsidRDefault="00B510EB" w:rsidP="00B510EB">
      <w:pPr>
        <w:pStyle w:val="PL"/>
      </w:pPr>
      <w:r>
        <w:t xml:space="preserve">          headers:</w:t>
      </w:r>
    </w:p>
    <w:p w14:paraId="3CC86C39" w14:textId="77777777" w:rsidR="00B510EB" w:rsidRDefault="00B510EB" w:rsidP="00B510EB">
      <w:pPr>
        <w:pStyle w:val="PL"/>
      </w:pPr>
      <w:r>
        <w:t xml:space="preserve">            Location:</w:t>
      </w:r>
    </w:p>
    <w:p w14:paraId="6FECA903" w14:textId="77777777" w:rsidR="00B510EB" w:rsidRDefault="00B510EB" w:rsidP="00B510EB">
      <w:pPr>
        <w:pStyle w:val="PL"/>
      </w:pPr>
      <w:r>
        <w:t xml:space="preserve">              description: URI of the newly created subscription resource</w:t>
      </w:r>
    </w:p>
    <w:p w14:paraId="651CBDEA" w14:textId="77777777" w:rsidR="00B510EB" w:rsidRDefault="00B510EB" w:rsidP="00B510EB">
      <w:pPr>
        <w:pStyle w:val="PL"/>
      </w:pPr>
      <w:r>
        <w:t xml:space="preserve">              required: true</w:t>
      </w:r>
    </w:p>
    <w:p w14:paraId="1AAEB485" w14:textId="77777777" w:rsidR="00B510EB" w:rsidRDefault="00B510EB" w:rsidP="00B510EB">
      <w:pPr>
        <w:pStyle w:val="PL"/>
      </w:pPr>
      <w:r>
        <w:t xml:space="preserve">              schema:</w:t>
      </w:r>
    </w:p>
    <w:p w14:paraId="3B50051E" w14:textId="77777777" w:rsidR="00B510EB" w:rsidRDefault="00B510EB" w:rsidP="00B510EB">
      <w:pPr>
        <w:pStyle w:val="PL"/>
      </w:pPr>
      <w:r>
        <w:t xml:space="preserve">                type: string</w:t>
      </w:r>
    </w:p>
    <w:p w14:paraId="07E12F96" w14:textId="77777777" w:rsidR="00B510EB" w:rsidRDefault="00B510EB" w:rsidP="00B510EB">
      <w:pPr>
        <w:pStyle w:val="PL"/>
      </w:pPr>
      <w:r>
        <w:t xml:space="preserve">        default:</w:t>
      </w:r>
    </w:p>
    <w:p w14:paraId="64EB3F3E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2FE61EBE" w14:textId="77777777" w:rsidR="00B510EB" w:rsidRDefault="00B510EB" w:rsidP="00B510EB">
      <w:pPr>
        <w:pStyle w:val="PL"/>
      </w:pPr>
      <w:r>
        <w:t xml:space="preserve">          content:</w:t>
      </w:r>
    </w:p>
    <w:p w14:paraId="2A36241C" w14:textId="77777777" w:rsidR="00B510EB" w:rsidRDefault="00B510EB" w:rsidP="00B510EB">
      <w:pPr>
        <w:pStyle w:val="PL"/>
      </w:pPr>
      <w:r>
        <w:t xml:space="preserve">            application/json:</w:t>
      </w:r>
    </w:p>
    <w:p w14:paraId="7A140BC7" w14:textId="77777777" w:rsidR="00B510EB" w:rsidRDefault="00B510EB" w:rsidP="00B510EB">
      <w:pPr>
        <w:pStyle w:val="PL"/>
      </w:pPr>
      <w:r>
        <w:t xml:space="preserve">              schema:</w:t>
      </w:r>
    </w:p>
    <w:p w14:paraId="6E14C7AD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2E3D37C0" w14:textId="77777777" w:rsidR="00B510EB" w:rsidRDefault="00B510EB" w:rsidP="00B510EB">
      <w:pPr>
        <w:pStyle w:val="PL"/>
      </w:pPr>
      <w:r>
        <w:t xml:space="preserve">      callbacks:</w:t>
      </w:r>
    </w:p>
    <w:p w14:paraId="7D909CFC" w14:textId="77777777" w:rsidR="00B510EB" w:rsidRDefault="00B510EB" w:rsidP="00B510EB">
      <w:pPr>
        <w:pStyle w:val="PL"/>
      </w:pPr>
      <w:r>
        <w:t xml:space="preserve">        notifyFileReady:</w:t>
      </w:r>
    </w:p>
    <w:p w14:paraId="2FE36064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40F5A515" w14:textId="77777777" w:rsidR="00B510EB" w:rsidRDefault="00B510EB" w:rsidP="00B510EB">
      <w:pPr>
        <w:pStyle w:val="PL"/>
      </w:pPr>
      <w:r>
        <w:t xml:space="preserve">            post:</w:t>
      </w:r>
    </w:p>
    <w:p w14:paraId="2ACAFEC8" w14:textId="77777777" w:rsidR="00B510EB" w:rsidRDefault="00B510EB" w:rsidP="00B510EB">
      <w:pPr>
        <w:pStyle w:val="PL"/>
      </w:pPr>
      <w:r>
        <w:t xml:space="preserve">              requestBody:</w:t>
      </w:r>
    </w:p>
    <w:p w14:paraId="489D0490" w14:textId="77777777" w:rsidR="00B510EB" w:rsidRDefault="00B510EB" w:rsidP="00B510EB">
      <w:pPr>
        <w:pStyle w:val="PL"/>
      </w:pPr>
      <w:r>
        <w:t xml:space="preserve">                required: true</w:t>
      </w:r>
    </w:p>
    <w:p w14:paraId="4AC4F435" w14:textId="77777777" w:rsidR="00B510EB" w:rsidRDefault="00B510EB" w:rsidP="00B510EB">
      <w:pPr>
        <w:pStyle w:val="PL"/>
      </w:pPr>
      <w:r>
        <w:t xml:space="preserve">                content:</w:t>
      </w:r>
    </w:p>
    <w:p w14:paraId="00D984AD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33C39825" w14:textId="77777777" w:rsidR="00B510EB" w:rsidRDefault="00B510EB" w:rsidP="00B510EB">
      <w:pPr>
        <w:pStyle w:val="PL"/>
      </w:pPr>
      <w:r>
        <w:t xml:space="preserve">                    schema:</w:t>
      </w:r>
    </w:p>
    <w:p w14:paraId="71B09F3A" w14:textId="77777777" w:rsidR="00B510EB" w:rsidRDefault="00B510EB" w:rsidP="00B510EB">
      <w:pPr>
        <w:pStyle w:val="PL"/>
      </w:pPr>
      <w:r>
        <w:t xml:space="preserve">                      $ref: '#/components/schemas/NotifyFileReady'</w:t>
      </w:r>
    </w:p>
    <w:p w14:paraId="1FD96CF8" w14:textId="77777777" w:rsidR="00B510EB" w:rsidRDefault="00B510EB" w:rsidP="00B510EB">
      <w:pPr>
        <w:pStyle w:val="PL"/>
      </w:pPr>
      <w:r>
        <w:t xml:space="preserve">              responses:</w:t>
      </w:r>
    </w:p>
    <w:p w14:paraId="73362FBF" w14:textId="77777777" w:rsidR="00B510EB" w:rsidRDefault="00B510EB" w:rsidP="00B510EB">
      <w:pPr>
        <w:pStyle w:val="PL"/>
      </w:pPr>
      <w:r>
        <w:lastRenderedPageBreak/>
        <w:t xml:space="preserve">                '204':</w:t>
      </w:r>
    </w:p>
    <w:p w14:paraId="00D2A16F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2B87DA4B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15CE4737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258ED167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73041207" w14:textId="77777777" w:rsidR="00B510EB" w:rsidRDefault="00B510EB" w:rsidP="00B510EB">
      <w:pPr>
        <w:pStyle w:val="PL"/>
      </w:pPr>
      <w:r>
        <w:t xml:space="preserve">                default:</w:t>
      </w:r>
    </w:p>
    <w:p w14:paraId="7E34822D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3F72E2AC" w14:textId="77777777" w:rsidR="00B510EB" w:rsidRDefault="00B510EB" w:rsidP="00B510EB">
      <w:pPr>
        <w:pStyle w:val="PL"/>
      </w:pPr>
      <w:r>
        <w:t xml:space="preserve">                  content:</w:t>
      </w:r>
    </w:p>
    <w:p w14:paraId="356EB0BC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727EE460" w14:textId="77777777" w:rsidR="00B510EB" w:rsidRDefault="00B510EB" w:rsidP="00B510EB">
      <w:pPr>
        <w:pStyle w:val="PL"/>
      </w:pPr>
      <w:r>
        <w:t xml:space="preserve">                      schema:</w:t>
      </w:r>
    </w:p>
    <w:p w14:paraId="090C2D0A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33289D58" w14:textId="77777777" w:rsidR="00B510EB" w:rsidRDefault="00B510EB" w:rsidP="00B510EB">
      <w:pPr>
        <w:pStyle w:val="PL"/>
      </w:pPr>
      <w:r>
        <w:t xml:space="preserve">        notifyFilePreparationError:</w:t>
      </w:r>
    </w:p>
    <w:p w14:paraId="38290219" w14:textId="77777777" w:rsidR="00B510EB" w:rsidRDefault="00B510EB" w:rsidP="00B510EB">
      <w:pPr>
        <w:pStyle w:val="PL"/>
      </w:pPr>
      <w:r>
        <w:t xml:space="preserve">          '{request.body#/consumerReference}':</w:t>
      </w:r>
    </w:p>
    <w:p w14:paraId="18425DB7" w14:textId="77777777" w:rsidR="00B510EB" w:rsidRDefault="00B510EB" w:rsidP="00B510EB">
      <w:pPr>
        <w:pStyle w:val="PL"/>
      </w:pPr>
      <w:r>
        <w:t xml:space="preserve">            post:</w:t>
      </w:r>
    </w:p>
    <w:p w14:paraId="4511E6C9" w14:textId="77777777" w:rsidR="00B510EB" w:rsidRDefault="00B510EB" w:rsidP="00B510EB">
      <w:pPr>
        <w:pStyle w:val="PL"/>
      </w:pPr>
      <w:r>
        <w:t xml:space="preserve">              requestBody:</w:t>
      </w:r>
    </w:p>
    <w:p w14:paraId="5ACF746D" w14:textId="77777777" w:rsidR="00B510EB" w:rsidRDefault="00B510EB" w:rsidP="00B510EB">
      <w:pPr>
        <w:pStyle w:val="PL"/>
      </w:pPr>
      <w:r>
        <w:t xml:space="preserve">                required: true</w:t>
      </w:r>
    </w:p>
    <w:p w14:paraId="63B25768" w14:textId="77777777" w:rsidR="00B510EB" w:rsidRDefault="00B510EB" w:rsidP="00B510EB">
      <w:pPr>
        <w:pStyle w:val="PL"/>
      </w:pPr>
      <w:r>
        <w:t xml:space="preserve">                content:</w:t>
      </w:r>
    </w:p>
    <w:p w14:paraId="4BD01A81" w14:textId="77777777" w:rsidR="00B510EB" w:rsidRDefault="00B510EB" w:rsidP="00B510EB">
      <w:pPr>
        <w:pStyle w:val="PL"/>
      </w:pPr>
      <w:r>
        <w:t xml:space="preserve">                  application/json:</w:t>
      </w:r>
    </w:p>
    <w:p w14:paraId="0995AC05" w14:textId="77777777" w:rsidR="00B510EB" w:rsidRDefault="00B510EB" w:rsidP="00B510EB">
      <w:pPr>
        <w:pStyle w:val="PL"/>
      </w:pPr>
      <w:r>
        <w:t xml:space="preserve">                    schema:</w:t>
      </w:r>
    </w:p>
    <w:p w14:paraId="4DF4F789" w14:textId="77777777" w:rsidR="00B510EB" w:rsidRDefault="00B510EB" w:rsidP="00B510EB">
      <w:pPr>
        <w:pStyle w:val="PL"/>
      </w:pPr>
      <w:r>
        <w:t xml:space="preserve">                      $ref: '#/components/schemas/NotifyFilePreparationError'</w:t>
      </w:r>
    </w:p>
    <w:p w14:paraId="49C913B1" w14:textId="77777777" w:rsidR="00B510EB" w:rsidRDefault="00B510EB" w:rsidP="00B510EB">
      <w:pPr>
        <w:pStyle w:val="PL"/>
      </w:pPr>
      <w:r>
        <w:t xml:space="preserve">              responses:</w:t>
      </w:r>
    </w:p>
    <w:p w14:paraId="42054DBC" w14:textId="77777777" w:rsidR="00B510EB" w:rsidRDefault="00B510EB" w:rsidP="00B510EB">
      <w:pPr>
        <w:pStyle w:val="PL"/>
      </w:pPr>
      <w:r>
        <w:t xml:space="preserve">                '204':</w:t>
      </w:r>
    </w:p>
    <w:p w14:paraId="6083F65E" w14:textId="77777777" w:rsidR="00B510EB" w:rsidRDefault="00B510EB" w:rsidP="00B510EB">
      <w:pPr>
        <w:pStyle w:val="PL"/>
      </w:pPr>
      <w:r>
        <w:t xml:space="preserve">                  description: &gt;-</w:t>
      </w:r>
    </w:p>
    <w:p w14:paraId="418F6285" w14:textId="77777777" w:rsidR="00B510EB" w:rsidRDefault="00B510EB" w:rsidP="00B510EB">
      <w:pPr>
        <w:pStyle w:val="PL"/>
      </w:pPr>
      <w:r>
        <w:t xml:space="preserve">                    Success case ("204 No Content").</w:t>
      </w:r>
    </w:p>
    <w:p w14:paraId="34C35126" w14:textId="77777777" w:rsidR="00B510EB" w:rsidRDefault="00B510EB" w:rsidP="00B510EB">
      <w:pPr>
        <w:pStyle w:val="PL"/>
      </w:pPr>
      <w:r>
        <w:t xml:space="preserve">                    The notification is successfully delivered. The response message</w:t>
      </w:r>
    </w:p>
    <w:p w14:paraId="440CE78F" w14:textId="77777777" w:rsidR="00B510EB" w:rsidRDefault="00B510EB" w:rsidP="00B510EB">
      <w:pPr>
        <w:pStyle w:val="PL"/>
      </w:pPr>
      <w:r>
        <w:t xml:space="preserve">                    body is absent.</w:t>
      </w:r>
    </w:p>
    <w:p w14:paraId="3E1C411A" w14:textId="77777777" w:rsidR="00B510EB" w:rsidRDefault="00B510EB" w:rsidP="00B510EB">
      <w:pPr>
        <w:pStyle w:val="PL"/>
      </w:pPr>
      <w:r>
        <w:t xml:space="preserve">                default:</w:t>
      </w:r>
    </w:p>
    <w:p w14:paraId="5CFA485A" w14:textId="77777777" w:rsidR="00B510EB" w:rsidRDefault="00B510EB" w:rsidP="00B510EB">
      <w:pPr>
        <w:pStyle w:val="PL"/>
      </w:pPr>
      <w:r>
        <w:t xml:space="preserve">                  description: Error case.</w:t>
      </w:r>
    </w:p>
    <w:p w14:paraId="08B69099" w14:textId="77777777" w:rsidR="00B510EB" w:rsidRDefault="00B510EB" w:rsidP="00B510EB">
      <w:pPr>
        <w:pStyle w:val="PL"/>
      </w:pPr>
      <w:r>
        <w:t xml:space="preserve">                  content:</w:t>
      </w:r>
    </w:p>
    <w:p w14:paraId="5ED5E046" w14:textId="77777777" w:rsidR="00B510EB" w:rsidRDefault="00B510EB" w:rsidP="00B510EB">
      <w:pPr>
        <w:pStyle w:val="PL"/>
      </w:pPr>
      <w:r>
        <w:t xml:space="preserve">                    application/json:</w:t>
      </w:r>
    </w:p>
    <w:p w14:paraId="4E09BB17" w14:textId="77777777" w:rsidR="00B510EB" w:rsidRDefault="00B510EB" w:rsidP="00B510EB">
      <w:pPr>
        <w:pStyle w:val="PL"/>
      </w:pPr>
      <w:r>
        <w:t xml:space="preserve">                      schema:</w:t>
      </w:r>
    </w:p>
    <w:p w14:paraId="665B3D24" w14:textId="77777777" w:rsidR="00B510EB" w:rsidRDefault="00B510EB" w:rsidP="00B510EB">
      <w:pPr>
        <w:pStyle w:val="PL"/>
      </w:pPr>
      <w:r>
        <w:t xml:space="preserve">                        $ref: 'TS28623_ComDefs.yaml#/components/schemas/ErrorResponse'</w:t>
      </w:r>
    </w:p>
    <w:p w14:paraId="55457B79" w14:textId="77777777" w:rsidR="00B510EB" w:rsidRDefault="00B510EB" w:rsidP="00B510EB">
      <w:pPr>
        <w:pStyle w:val="PL"/>
      </w:pPr>
      <w:r>
        <w:t xml:space="preserve">  /subscriptions/{subscriptionId}:</w:t>
      </w:r>
    </w:p>
    <w:p w14:paraId="659EB249" w14:textId="77777777" w:rsidR="00B510EB" w:rsidRDefault="00B510EB" w:rsidP="00B510EB">
      <w:pPr>
        <w:pStyle w:val="PL"/>
      </w:pPr>
      <w:r>
        <w:t xml:space="preserve">    delete:</w:t>
      </w:r>
    </w:p>
    <w:p w14:paraId="142A98DA" w14:textId="77777777" w:rsidR="00B510EB" w:rsidRDefault="00B510EB" w:rsidP="00B510EB">
      <w:pPr>
        <w:pStyle w:val="PL"/>
      </w:pPr>
      <w:r>
        <w:t xml:space="preserve">      summary: Delete a subscription</w:t>
      </w:r>
    </w:p>
    <w:p w14:paraId="4136A01D" w14:textId="77777777" w:rsidR="00B510EB" w:rsidRDefault="00B510EB" w:rsidP="00B510EB">
      <w:pPr>
        <w:pStyle w:val="PL"/>
      </w:pPr>
      <w:r>
        <w:t xml:space="preserve">      description: &gt;-</w:t>
      </w:r>
    </w:p>
    <w:p w14:paraId="67A945DC" w14:textId="77777777" w:rsidR="00B510EB" w:rsidRDefault="00B510EB" w:rsidP="00B510EB">
      <w:pPr>
        <w:pStyle w:val="PL"/>
      </w:pPr>
      <w:r>
        <w:t xml:space="preserve">        The subscription is deleted by deleting the corresponding subscription</w:t>
      </w:r>
    </w:p>
    <w:p w14:paraId="63E9F424" w14:textId="77777777" w:rsidR="00B510EB" w:rsidRDefault="00B510EB" w:rsidP="00B510EB">
      <w:pPr>
        <w:pStyle w:val="PL"/>
      </w:pPr>
      <w:r>
        <w:t xml:space="preserve">        resource. The resource to be deleted is identified with the path</w:t>
      </w:r>
    </w:p>
    <w:p w14:paraId="21480683" w14:textId="77777777" w:rsidR="00B510EB" w:rsidRDefault="00B510EB" w:rsidP="00B510EB">
      <w:pPr>
        <w:pStyle w:val="PL"/>
      </w:pPr>
      <w:r>
        <w:t xml:space="preserve">        component of the URI.</w:t>
      </w:r>
    </w:p>
    <w:p w14:paraId="632E859C" w14:textId="77777777" w:rsidR="00B510EB" w:rsidRDefault="00B510EB" w:rsidP="00B510EB">
      <w:pPr>
        <w:pStyle w:val="PL"/>
      </w:pPr>
      <w:r>
        <w:t xml:space="preserve">      parameters:</w:t>
      </w:r>
    </w:p>
    <w:p w14:paraId="0AC8B074" w14:textId="77777777" w:rsidR="00B510EB" w:rsidRDefault="00B510EB" w:rsidP="00B510EB">
      <w:pPr>
        <w:pStyle w:val="PL"/>
      </w:pPr>
      <w:r>
        <w:t xml:space="preserve">        - name: subscriptionId</w:t>
      </w:r>
    </w:p>
    <w:p w14:paraId="50261281" w14:textId="77777777" w:rsidR="00B510EB" w:rsidRDefault="00B510EB" w:rsidP="00B510EB">
      <w:pPr>
        <w:pStyle w:val="PL"/>
      </w:pPr>
      <w:r>
        <w:t xml:space="preserve">          in: path</w:t>
      </w:r>
    </w:p>
    <w:p w14:paraId="5FA0B9D3" w14:textId="77777777" w:rsidR="00B510EB" w:rsidRDefault="00B510EB" w:rsidP="00B510EB">
      <w:pPr>
        <w:pStyle w:val="PL"/>
      </w:pPr>
      <w:r>
        <w:t xml:space="preserve">          description: Identifies the subscription to be deleted.</w:t>
      </w:r>
    </w:p>
    <w:p w14:paraId="3405C120" w14:textId="77777777" w:rsidR="00B510EB" w:rsidRDefault="00B510EB" w:rsidP="00B510EB">
      <w:pPr>
        <w:pStyle w:val="PL"/>
      </w:pPr>
      <w:r>
        <w:t xml:space="preserve">          required: true</w:t>
      </w:r>
    </w:p>
    <w:p w14:paraId="5BCEAA8F" w14:textId="77777777" w:rsidR="00B510EB" w:rsidRDefault="00B510EB" w:rsidP="00B510EB">
      <w:pPr>
        <w:pStyle w:val="PL"/>
      </w:pPr>
      <w:r>
        <w:t xml:space="preserve">          schema:</w:t>
      </w:r>
    </w:p>
    <w:p w14:paraId="22722A29" w14:textId="77777777" w:rsidR="00B510EB" w:rsidRDefault="00B510EB" w:rsidP="00B510EB">
      <w:pPr>
        <w:pStyle w:val="PL"/>
      </w:pPr>
      <w:r>
        <w:t xml:space="preserve">            type: string</w:t>
      </w:r>
    </w:p>
    <w:p w14:paraId="10C82430" w14:textId="77777777" w:rsidR="00B510EB" w:rsidRDefault="00B510EB" w:rsidP="00B510EB">
      <w:pPr>
        <w:pStyle w:val="PL"/>
      </w:pPr>
      <w:r>
        <w:t xml:space="preserve">      responses:</w:t>
      </w:r>
    </w:p>
    <w:p w14:paraId="69210F3D" w14:textId="77777777" w:rsidR="00B510EB" w:rsidRDefault="00B510EB" w:rsidP="00B510EB">
      <w:pPr>
        <w:pStyle w:val="PL"/>
      </w:pPr>
      <w:r>
        <w:t xml:space="preserve">        '204':</w:t>
      </w:r>
    </w:p>
    <w:p w14:paraId="34529424" w14:textId="77777777" w:rsidR="00B510EB" w:rsidRDefault="00B510EB" w:rsidP="00B510EB">
      <w:pPr>
        <w:pStyle w:val="PL"/>
      </w:pPr>
      <w:r>
        <w:t xml:space="preserve">          description: &gt;-</w:t>
      </w:r>
    </w:p>
    <w:p w14:paraId="5F0A0204" w14:textId="77777777" w:rsidR="00B510EB" w:rsidRDefault="00B510EB" w:rsidP="00B510EB">
      <w:pPr>
        <w:pStyle w:val="PL"/>
      </w:pPr>
      <w:r>
        <w:t xml:space="preserve">            Success case ("204 No Content").</w:t>
      </w:r>
    </w:p>
    <w:p w14:paraId="1DFC4499" w14:textId="77777777" w:rsidR="00B510EB" w:rsidRDefault="00B510EB" w:rsidP="00B510EB">
      <w:pPr>
        <w:pStyle w:val="PL"/>
      </w:pPr>
      <w:r>
        <w:t xml:space="preserve">            The subscription resource has been deleted. The response message body</w:t>
      </w:r>
    </w:p>
    <w:p w14:paraId="71E05FB2" w14:textId="77777777" w:rsidR="00B510EB" w:rsidRDefault="00B510EB" w:rsidP="00B510EB">
      <w:pPr>
        <w:pStyle w:val="PL"/>
      </w:pPr>
      <w:r>
        <w:t xml:space="preserve">            is absent.</w:t>
      </w:r>
    </w:p>
    <w:p w14:paraId="47C41FC2" w14:textId="77777777" w:rsidR="00B510EB" w:rsidRDefault="00B510EB" w:rsidP="00B510EB">
      <w:pPr>
        <w:pStyle w:val="PL"/>
      </w:pPr>
      <w:r>
        <w:t xml:space="preserve">        default:</w:t>
      </w:r>
    </w:p>
    <w:p w14:paraId="4A032520" w14:textId="77777777" w:rsidR="00B510EB" w:rsidRDefault="00B510EB" w:rsidP="00B510EB">
      <w:pPr>
        <w:pStyle w:val="PL"/>
      </w:pPr>
      <w:r>
        <w:t xml:space="preserve">          description: Error case.</w:t>
      </w:r>
    </w:p>
    <w:p w14:paraId="75B419AF" w14:textId="77777777" w:rsidR="00B510EB" w:rsidRDefault="00B510EB" w:rsidP="00B510EB">
      <w:pPr>
        <w:pStyle w:val="PL"/>
      </w:pPr>
      <w:r>
        <w:t xml:space="preserve">          content:</w:t>
      </w:r>
    </w:p>
    <w:p w14:paraId="194A3F58" w14:textId="77777777" w:rsidR="00B510EB" w:rsidRDefault="00B510EB" w:rsidP="00B510EB">
      <w:pPr>
        <w:pStyle w:val="PL"/>
      </w:pPr>
      <w:r>
        <w:t xml:space="preserve">            application/json:</w:t>
      </w:r>
    </w:p>
    <w:p w14:paraId="506CD4AE" w14:textId="77777777" w:rsidR="00B510EB" w:rsidRDefault="00B510EB" w:rsidP="00B510EB">
      <w:pPr>
        <w:pStyle w:val="PL"/>
      </w:pPr>
      <w:r>
        <w:t xml:space="preserve">              schema:</w:t>
      </w:r>
    </w:p>
    <w:p w14:paraId="7A27FC83" w14:textId="77777777" w:rsidR="00B510EB" w:rsidRDefault="00B510EB" w:rsidP="00B510EB">
      <w:pPr>
        <w:pStyle w:val="PL"/>
      </w:pPr>
      <w:r>
        <w:t xml:space="preserve">                $ref: 'TS28623_ComDefs.yaml#/components/schemas/ErrorResponse'</w:t>
      </w:r>
    </w:p>
    <w:p w14:paraId="6B0F1D9B" w14:textId="77777777" w:rsidR="00B510EB" w:rsidRDefault="00B510EB" w:rsidP="00B510EB">
      <w:pPr>
        <w:pStyle w:val="PL"/>
      </w:pPr>
      <w:r>
        <w:t>components:</w:t>
      </w:r>
    </w:p>
    <w:p w14:paraId="3DEFB26D" w14:textId="77777777" w:rsidR="00B510EB" w:rsidRDefault="00B510EB" w:rsidP="00B510EB">
      <w:pPr>
        <w:pStyle w:val="PL"/>
      </w:pPr>
      <w:r>
        <w:t xml:space="preserve">  schemas:</w:t>
      </w:r>
    </w:p>
    <w:p w14:paraId="2F9CE7D3" w14:textId="77777777" w:rsidR="00B510EB" w:rsidRDefault="00B510EB" w:rsidP="00B510EB">
      <w:pPr>
        <w:pStyle w:val="PL"/>
      </w:pPr>
      <w:r>
        <w:t xml:space="preserve">    FileDataType:</w:t>
      </w:r>
    </w:p>
    <w:p w14:paraId="31765688" w14:textId="77777777" w:rsidR="00B510EB" w:rsidRDefault="00B510EB" w:rsidP="00B510EB">
      <w:pPr>
        <w:pStyle w:val="PL"/>
      </w:pPr>
      <w:r>
        <w:t xml:space="preserve">      type: string</w:t>
      </w:r>
    </w:p>
    <w:p w14:paraId="23E260D2" w14:textId="77777777" w:rsidR="00B510EB" w:rsidRDefault="00B510EB" w:rsidP="00B510EB">
      <w:pPr>
        <w:pStyle w:val="PL"/>
      </w:pPr>
      <w:r>
        <w:t xml:space="preserve">      enum:</w:t>
      </w:r>
    </w:p>
    <w:p w14:paraId="3EA921B8" w14:textId="77777777" w:rsidR="00B510EB" w:rsidRDefault="00B510EB" w:rsidP="00B510EB">
      <w:pPr>
        <w:pStyle w:val="PL"/>
      </w:pPr>
      <w:r>
        <w:t xml:space="preserve">        - Performance</w:t>
      </w:r>
    </w:p>
    <w:p w14:paraId="797F69FB" w14:textId="77777777" w:rsidR="00B510EB" w:rsidRDefault="00B510EB" w:rsidP="00B510EB">
      <w:pPr>
        <w:pStyle w:val="PL"/>
      </w:pPr>
      <w:r>
        <w:t xml:space="preserve">        - Trace</w:t>
      </w:r>
    </w:p>
    <w:p w14:paraId="2811AFBB" w14:textId="77777777" w:rsidR="00B510EB" w:rsidRDefault="00B510EB" w:rsidP="00B510EB">
      <w:pPr>
        <w:pStyle w:val="PL"/>
      </w:pPr>
      <w:r>
        <w:t xml:space="preserve">        - Ana</w:t>
      </w:r>
      <w:del w:id="24" w:author="Author">
        <w:r w:rsidDel="00CA7DD6">
          <w:delText>t</w:delText>
        </w:r>
      </w:del>
      <w:ins w:id="25" w:author="Author">
        <w:r>
          <w:t>l</w:t>
        </w:r>
      </w:ins>
      <w:r>
        <w:t>ytics</w:t>
      </w:r>
    </w:p>
    <w:p w14:paraId="498F61FD" w14:textId="77777777" w:rsidR="00B510EB" w:rsidRDefault="00B510EB" w:rsidP="00B510EB">
      <w:pPr>
        <w:pStyle w:val="PL"/>
      </w:pPr>
      <w:r>
        <w:t xml:space="preserve">        - Proprietary</w:t>
      </w:r>
    </w:p>
    <w:p w14:paraId="1CAF0493" w14:textId="77777777" w:rsidR="00B510EB" w:rsidRDefault="00B510EB" w:rsidP="00B510EB">
      <w:pPr>
        <w:pStyle w:val="PL"/>
      </w:pPr>
      <w:r>
        <w:t xml:space="preserve">    FileNotificationTypes:</w:t>
      </w:r>
    </w:p>
    <w:p w14:paraId="014F30D5" w14:textId="77777777" w:rsidR="00B510EB" w:rsidRDefault="00B510EB" w:rsidP="00B510EB">
      <w:pPr>
        <w:pStyle w:val="PL"/>
      </w:pPr>
      <w:r>
        <w:t xml:space="preserve">      type: string</w:t>
      </w:r>
    </w:p>
    <w:p w14:paraId="5610FC0C" w14:textId="77777777" w:rsidR="00B510EB" w:rsidRDefault="00B510EB" w:rsidP="00B510EB">
      <w:pPr>
        <w:pStyle w:val="PL"/>
      </w:pPr>
      <w:r>
        <w:t xml:space="preserve">      enum:</w:t>
      </w:r>
    </w:p>
    <w:p w14:paraId="64A239B1" w14:textId="77777777" w:rsidR="00B510EB" w:rsidRDefault="00B510EB" w:rsidP="00B510EB">
      <w:pPr>
        <w:pStyle w:val="PL"/>
      </w:pPr>
      <w:r>
        <w:t xml:space="preserve">        - notifyFileReady</w:t>
      </w:r>
    </w:p>
    <w:p w14:paraId="3E8C1EBB" w14:textId="77777777" w:rsidR="00B510EB" w:rsidRDefault="00B510EB" w:rsidP="00B510EB">
      <w:pPr>
        <w:pStyle w:val="PL"/>
      </w:pPr>
      <w:r>
        <w:t xml:space="preserve">        - notifyFilePreparationError</w:t>
      </w:r>
    </w:p>
    <w:p w14:paraId="2083C733" w14:textId="77777777" w:rsidR="00B510EB" w:rsidRDefault="00B510EB" w:rsidP="00B510EB">
      <w:pPr>
        <w:pStyle w:val="PL"/>
      </w:pPr>
      <w:r>
        <w:t xml:space="preserve">    FileInfo:</w:t>
      </w:r>
    </w:p>
    <w:p w14:paraId="7A7DAC24" w14:textId="77777777" w:rsidR="00B510EB" w:rsidRDefault="00B510EB" w:rsidP="00B510EB">
      <w:pPr>
        <w:pStyle w:val="PL"/>
      </w:pPr>
      <w:r>
        <w:t xml:space="preserve">      type: object</w:t>
      </w:r>
    </w:p>
    <w:p w14:paraId="4241DF42" w14:textId="77777777" w:rsidR="00B510EB" w:rsidRDefault="00B510EB" w:rsidP="00B510EB">
      <w:pPr>
        <w:pStyle w:val="PL"/>
      </w:pPr>
      <w:r>
        <w:t xml:space="preserve">      properties:</w:t>
      </w:r>
    </w:p>
    <w:p w14:paraId="741EBC51" w14:textId="77777777" w:rsidR="00B510EB" w:rsidRDefault="00B510EB" w:rsidP="00B510EB">
      <w:pPr>
        <w:pStyle w:val="PL"/>
      </w:pPr>
      <w:r>
        <w:t xml:space="preserve">        fileLocation:</w:t>
      </w:r>
    </w:p>
    <w:p w14:paraId="5A2B6B5B" w14:textId="77777777" w:rsidR="00B510EB" w:rsidRDefault="00B510EB" w:rsidP="00B510EB">
      <w:pPr>
        <w:pStyle w:val="PL"/>
      </w:pPr>
      <w:r>
        <w:t xml:space="preserve">          $ref: 'TS28623_ComDefs.yaml#/components/schemas/Uri'</w:t>
      </w:r>
    </w:p>
    <w:p w14:paraId="4EC26CAE" w14:textId="77777777" w:rsidR="00B510EB" w:rsidRDefault="00B510EB" w:rsidP="00B510EB">
      <w:pPr>
        <w:pStyle w:val="PL"/>
      </w:pPr>
      <w:r>
        <w:t xml:space="preserve">        fileSize:</w:t>
      </w:r>
    </w:p>
    <w:p w14:paraId="13D03B43" w14:textId="77777777" w:rsidR="00B510EB" w:rsidRDefault="00B510EB" w:rsidP="00B510EB">
      <w:pPr>
        <w:pStyle w:val="PL"/>
      </w:pPr>
      <w:r>
        <w:lastRenderedPageBreak/>
        <w:t xml:space="preserve">          type: integer</w:t>
      </w:r>
    </w:p>
    <w:p w14:paraId="367E29F8" w14:textId="77777777" w:rsidR="00B510EB" w:rsidRDefault="00B510EB" w:rsidP="00B510EB">
      <w:pPr>
        <w:pStyle w:val="PL"/>
      </w:pPr>
      <w:r>
        <w:t xml:space="preserve">        fileReadyTime:</w:t>
      </w:r>
    </w:p>
    <w:p w14:paraId="211CE484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6C775220" w14:textId="77777777" w:rsidR="00B510EB" w:rsidRDefault="00B510EB" w:rsidP="00B510EB">
      <w:pPr>
        <w:pStyle w:val="PL"/>
      </w:pPr>
      <w:r>
        <w:t xml:space="preserve">        fileExpirationTime:</w:t>
      </w:r>
    </w:p>
    <w:p w14:paraId="38967BFA" w14:textId="77777777" w:rsidR="00B510EB" w:rsidRDefault="00B510EB" w:rsidP="00B510EB">
      <w:pPr>
        <w:pStyle w:val="PL"/>
      </w:pPr>
      <w:r>
        <w:t xml:space="preserve">          $ref: 'TS28623_ComDefs.yaml#/components/schemas/DateTime'</w:t>
      </w:r>
    </w:p>
    <w:p w14:paraId="001F0475" w14:textId="77777777" w:rsidR="00B510EB" w:rsidRDefault="00B510EB" w:rsidP="00B510EB">
      <w:pPr>
        <w:pStyle w:val="PL"/>
      </w:pPr>
      <w:r>
        <w:t xml:space="preserve">        fileCompression:</w:t>
      </w:r>
    </w:p>
    <w:p w14:paraId="40FABFCA" w14:textId="77777777" w:rsidR="00B510EB" w:rsidRDefault="00B510EB" w:rsidP="00B510EB">
      <w:pPr>
        <w:pStyle w:val="PL"/>
      </w:pPr>
      <w:r>
        <w:t xml:space="preserve">          type: string</w:t>
      </w:r>
    </w:p>
    <w:p w14:paraId="6E9C8691" w14:textId="77777777" w:rsidR="00B510EB" w:rsidRDefault="00B510EB" w:rsidP="00B510EB">
      <w:pPr>
        <w:pStyle w:val="PL"/>
      </w:pPr>
      <w:r>
        <w:t xml:space="preserve">        fileFormat:</w:t>
      </w:r>
    </w:p>
    <w:p w14:paraId="05E35D45" w14:textId="77777777" w:rsidR="00B510EB" w:rsidRDefault="00B510EB" w:rsidP="00B510EB">
      <w:pPr>
        <w:pStyle w:val="PL"/>
      </w:pPr>
      <w:r>
        <w:t xml:space="preserve">          type: string</w:t>
      </w:r>
    </w:p>
    <w:p w14:paraId="7E7DC574" w14:textId="77777777" w:rsidR="00B510EB" w:rsidRDefault="00B510EB" w:rsidP="00B510EB">
      <w:pPr>
        <w:pStyle w:val="PL"/>
      </w:pPr>
      <w:r>
        <w:t xml:space="preserve">        fileDataType:</w:t>
      </w:r>
    </w:p>
    <w:p w14:paraId="3A0CE57B" w14:textId="77777777" w:rsidR="00B510EB" w:rsidRDefault="00B510EB" w:rsidP="00B510EB">
      <w:pPr>
        <w:pStyle w:val="PL"/>
      </w:pPr>
      <w:r>
        <w:t xml:space="preserve">           $ref: '#/components/schemas/FileDataType'</w:t>
      </w:r>
    </w:p>
    <w:p w14:paraId="1BCC80B8" w14:textId="77777777" w:rsidR="00B510EB" w:rsidRDefault="00B510EB" w:rsidP="00B510EB">
      <w:pPr>
        <w:pStyle w:val="PL"/>
      </w:pPr>
      <w:r>
        <w:t xml:space="preserve">    NotifyFileReady:</w:t>
      </w:r>
    </w:p>
    <w:p w14:paraId="0F72CEF1" w14:textId="77777777" w:rsidR="00B510EB" w:rsidRDefault="00B510EB" w:rsidP="00B510EB">
      <w:pPr>
        <w:pStyle w:val="PL"/>
      </w:pPr>
      <w:r>
        <w:t xml:space="preserve">      allOf:</w:t>
      </w:r>
    </w:p>
    <w:p w14:paraId="42799A97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4E2C5EAF" w14:textId="77777777" w:rsidR="00B510EB" w:rsidRDefault="00B510EB" w:rsidP="00B510EB">
      <w:pPr>
        <w:pStyle w:val="PL"/>
      </w:pPr>
      <w:r>
        <w:t xml:space="preserve">        - type: object</w:t>
      </w:r>
    </w:p>
    <w:p w14:paraId="17393286" w14:textId="77777777" w:rsidR="00B510EB" w:rsidRDefault="00B510EB" w:rsidP="00B510EB">
      <w:pPr>
        <w:pStyle w:val="PL"/>
      </w:pPr>
      <w:r>
        <w:t xml:space="preserve">          properties:</w:t>
      </w:r>
    </w:p>
    <w:p w14:paraId="0853F515" w14:textId="77777777" w:rsidR="00B510EB" w:rsidRDefault="00B510EB" w:rsidP="00B510EB">
      <w:pPr>
        <w:pStyle w:val="PL"/>
      </w:pPr>
      <w:r>
        <w:t xml:space="preserve">            fileInfoList:</w:t>
      </w:r>
    </w:p>
    <w:p w14:paraId="17EDD52A" w14:textId="77777777" w:rsidR="00B510EB" w:rsidRDefault="00B510EB" w:rsidP="00B510EB">
      <w:pPr>
        <w:pStyle w:val="PL"/>
      </w:pPr>
      <w:r>
        <w:t xml:space="preserve">              type: array</w:t>
      </w:r>
    </w:p>
    <w:p w14:paraId="1A175805" w14:textId="77777777" w:rsidR="00B510EB" w:rsidRDefault="00B510EB" w:rsidP="00B510EB">
      <w:pPr>
        <w:pStyle w:val="PL"/>
      </w:pPr>
      <w:r>
        <w:t xml:space="preserve">              items:</w:t>
      </w:r>
    </w:p>
    <w:p w14:paraId="0C986E4B" w14:textId="77777777" w:rsidR="00B510EB" w:rsidRDefault="00B510EB" w:rsidP="00B510EB">
      <w:pPr>
        <w:pStyle w:val="PL"/>
      </w:pPr>
      <w:r>
        <w:t xml:space="preserve">                $ref: '#/components/schemas/FileInfo'</w:t>
      </w:r>
    </w:p>
    <w:p w14:paraId="4ECBE8BF" w14:textId="77777777" w:rsidR="00B510EB" w:rsidRDefault="00B510EB" w:rsidP="00B510EB">
      <w:pPr>
        <w:pStyle w:val="PL"/>
      </w:pPr>
      <w:r>
        <w:t xml:space="preserve">            additionalText:</w:t>
      </w:r>
    </w:p>
    <w:p w14:paraId="7FACB562" w14:textId="77777777" w:rsidR="00B510EB" w:rsidRDefault="00B510EB" w:rsidP="00B510EB">
      <w:pPr>
        <w:pStyle w:val="PL"/>
      </w:pPr>
      <w:r>
        <w:t xml:space="preserve">              type: string</w:t>
      </w:r>
    </w:p>
    <w:p w14:paraId="1FB7742E" w14:textId="77777777" w:rsidR="00B510EB" w:rsidRDefault="00B510EB" w:rsidP="00B510EB">
      <w:pPr>
        <w:pStyle w:val="PL"/>
      </w:pPr>
      <w:r>
        <w:t xml:space="preserve">    NotifyFilePreparationError:</w:t>
      </w:r>
    </w:p>
    <w:p w14:paraId="5BF0BAB0" w14:textId="77777777" w:rsidR="00B510EB" w:rsidRDefault="00B510EB" w:rsidP="00B510EB">
      <w:pPr>
        <w:pStyle w:val="PL"/>
      </w:pPr>
      <w:r>
        <w:t xml:space="preserve">      allOf:</w:t>
      </w:r>
    </w:p>
    <w:p w14:paraId="3D36D1B2" w14:textId="77777777" w:rsidR="00B510EB" w:rsidRDefault="00B510EB" w:rsidP="00B510EB">
      <w:pPr>
        <w:pStyle w:val="PL"/>
      </w:pPr>
      <w:r>
        <w:t xml:space="preserve">        - $ref: 'TS28623_ComDefs.yaml#/components/schemas/NotificationHeader'</w:t>
      </w:r>
    </w:p>
    <w:p w14:paraId="7B1778BF" w14:textId="77777777" w:rsidR="00B510EB" w:rsidRDefault="00B510EB" w:rsidP="00B510EB">
      <w:pPr>
        <w:pStyle w:val="PL"/>
      </w:pPr>
      <w:r>
        <w:t xml:space="preserve">        - type: object</w:t>
      </w:r>
    </w:p>
    <w:p w14:paraId="4E80247B" w14:textId="77777777" w:rsidR="00B510EB" w:rsidRDefault="00B510EB" w:rsidP="00B510EB">
      <w:pPr>
        <w:pStyle w:val="PL"/>
      </w:pPr>
      <w:r>
        <w:t xml:space="preserve">          properties:</w:t>
      </w:r>
    </w:p>
    <w:p w14:paraId="25046E82" w14:textId="77777777" w:rsidR="00B510EB" w:rsidRDefault="00B510EB" w:rsidP="00B510EB">
      <w:pPr>
        <w:pStyle w:val="PL"/>
      </w:pPr>
      <w:r>
        <w:t xml:space="preserve">            fileInfoList:</w:t>
      </w:r>
    </w:p>
    <w:p w14:paraId="36103350" w14:textId="77777777" w:rsidR="00B510EB" w:rsidRDefault="00B510EB" w:rsidP="00B510EB">
      <w:pPr>
        <w:pStyle w:val="PL"/>
      </w:pPr>
      <w:r>
        <w:t xml:space="preserve">              type: array</w:t>
      </w:r>
    </w:p>
    <w:p w14:paraId="268D65D9" w14:textId="77777777" w:rsidR="00B510EB" w:rsidRDefault="00B510EB" w:rsidP="00B510EB">
      <w:pPr>
        <w:pStyle w:val="PL"/>
      </w:pPr>
      <w:r>
        <w:t xml:space="preserve">              items:</w:t>
      </w:r>
    </w:p>
    <w:p w14:paraId="1988EAE2" w14:textId="77777777" w:rsidR="00B510EB" w:rsidRDefault="00B510EB" w:rsidP="00B510EB">
      <w:pPr>
        <w:pStyle w:val="PL"/>
      </w:pPr>
      <w:r>
        <w:t xml:space="preserve">                $ref: '#/components/schemas/FileInfo'</w:t>
      </w:r>
    </w:p>
    <w:p w14:paraId="34A7AAA8" w14:textId="77777777" w:rsidR="00B510EB" w:rsidRDefault="00B510EB" w:rsidP="00B510EB">
      <w:pPr>
        <w:pStyle w:val="PL"/>
      </w:pPr>
      <w:r>
        <w:t xml:space="preserve">            reason:</w:t>
      </w:r>
    </w:p>
    <w:p w14:paraId="1F4ABE9B" w14:textId="77777777" w:rsidR="00B510EB" w:rsidRDefault="00B510EB" w:rsidP="00B510EB">
      <w:pPr>
        <w:pStyle w:val="PL"/>
      </w:pPr>
      <w:r>
        <w:t xml:space="preserve">              type: string</w:t>
      </w:r>
    </w:p>
    <w:p w14:paraId="117F1668" w14:textId="77777777" w:rsidR="00B510EB" w:rsidRDefault="00B510EB" w:rsidP="00B510EB">
      <w:pPr>
        <w:pStyle w:val="PL"/>
      </w:pPr>
      <w:r>
        <w:t xml:space="preserve">            additionalText:</w:t>
      </w:r>
    </w:p>
    <w:p w14:paraId="538B3BF1" w14:textId="77777777" w:rsidR="00B510EB" w:rsidRDefault="00B510EB" w:rsidP="00B510EB">
      <w:pPr>
        <w:pStyle w:val="PL"/>
      </w:pPr>
      <w:r>
        <w:t xml:space="preserve">              type: string</w:t>
      </w:r>
    </w:p>
    <w:bookmarkEnd w:id="23"/>
    <w:p w14:paraId="1F87742E" w14:textId="77777777" w:rsidR="00B510EB" w:rsidRDefault="00B510EB" w:rsidP="00B510EB"/>
    <w:p w14:paraId="2A80C435" w14:textId="77777777" w:rsidR="00B510EB" w:rsidRDefault="00B510EB" w:rsidP="00B510EB"/>
    <w:p w14:paraId="28F3E146" w14:textId="77777777" w:rsidR="00B510EB" w:rsidRPr="00215D3C" w:rsidRDefault="00B510EB" w:rsidP="00B510E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B510EB" w14:paraId="7A2BEE3B" w14:textId="77777777" w:rsidTr="00FC58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F1600DD" w14:textId="77777777" w:rsidR="00B510EB" w:rsidRDefault="00B510EB" w:rsidP="0093785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 xml:space="preserve"> End of Modified Section</w:t>
            </w:r>
          </w:p>
        </w:tc>
      </w:tr>
    </w:tbl>
    <w:p w14:paraId="025F465F" w14:textId="77777777" w:rsidR="00B510EB" w:rsidRPr="00FA2864" w:rsidRDefault="00B510EB" w:rsidP="00B510E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0BBE" w14:textId="77777777" w:rsidR="00BC20F4" w:rsidRDefault="00BC20F4">
      <w:r>
        <w:separator/>
      </w:r>
    </w:p>
  </w:endnote>
  <w:endnote w:type="continuationSeparator" w:id="0">
    <w:p w14:paraId="39370E45" w14:textId="77777777" w:rsidR="00BC20F4" w:rsidRDefault="00BC2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33B0" w14:textId="77777777" w:rsidR="00BC20F4" w:rsidRDefault="00BC20F4">
      <w:r>
        <w:separator/>
      </w:r>
    </w:p>
  </w:footnote>
  <w:footnote w:type="continuationSeparator" w:id="0">
    <w:p w14:paraId="154DC140" w14:textId="77777777" w:rsidR="00BC20F4" w:rsidRDefault="00BC2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491081">
    <w:abstractNumId w:val="12"/>
  </w:num>
  <w:num w:numId="2" w16cid:durableId="2066635134">
    <w:abstractNumId w:val="22"/>
  </w:num>
  <w:num w:numId="3" w16cid:durableId="206647370">
    <w:abstractNumId w:val="17"/>
  </w:num>
  <w:num w:numId="4" w16cid:durableId="1423641844">
    <w:abstractNumId w:val="11"/>
  </w:num>
  <w:num w:numId="5" w16cid:durableId="8726142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013666">
    <w:abstractNumId w:val="18"/>
  </w:num>
  <w:num w:numId="7" w16cid:durableId="258678635">
    <w:abstractNumId w:val="9"/>
  </w:num>
  <w:num w:numId="8" w16cid:durableId="2134639352">
    <w:abstractNumId w:val="19"/>
  </w:num>
  <w:num w:numId="9" w16cid:durableId="190387829">
    <w:abstractNumId w:val="20"/>
  </w:num>
  <w:num w:numId="10" w16cid:durableId="1135954920">
    <w:abstractNumId w:val="14"/>
  </w:num>
  <w:num w:numId="11" w16cid:durableId="919094458">
    <w:abstractNumId w:val="21"/>
  </w:num>
  <w:num w:numId="12" w16cid:durableId="1185940035">
    <w:abstractNumId w:val="10"/>
  </w:num>
  <w:num w:numId="13" w16cid:durableId="1757097016">
    <w:abstractNumId w:val="15"/>
  </w:num>
  <w:num w:numId="14" w16cid:durableId="635835702">
    <w:abstractNumId w:val="16"/>
  </w:num>
  <w:num w:numId="15" w16cid:durableId="2057311287">
    <w:abstractNumId w:val="2"/>
  </w:num>
  <w:num w:numId="16" w16cid:durableId="960185346">
    <w:abstractNumId w:val="0"/>
  </w:num>
  <w:num w:numId="17" w16cid:durableId="1347243576">
    <w:abstractNumId w:val="8"/>
  </w:num>
  <w:num w:numId="18" w16cid:durableId="248081484">
    <w:abstractNumId w:val="6"/>
  </w:num>
  <w:num w:numId="19" w16cid:durableId="1962103422">
    <w:abstractNumId w:val="5"/>
  </w:num>
  <w:num w:numId="20" w16cid:durableId="1644432363">
    <w:abstractNumId w:val="4"/>
  </w:num>
  <w:num w:numId="21" w16cid:durableId="1653219660">
    <w:abstractNumId w:val="7"/>
  </w:num>
  <w:num w:numId="22" w16cid:durableId="253394802">
    <w:abstractNumId w:val="3"/>
  </w:num>
  <w:num w:numId="23" w16cid:durableId="2480791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9CA"/>
    <w:rsid w:val="00145D43"/>
    <w:rsid w:val="00192C46"/>
    <w:rsid w:val="001A08B3"/>
    <w:rsid w:val="001A2CA0"/>
    <w:rsid w:val="001A7B60"/>
    <w:rsid w:val="001B2038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37"/>
    <w:rsid w:val="0036231A"/>
    <w:rsid w:val="00374DD4"/>
    <w:rsid w:val="003E1A36"/>
    <w:rsid w:val="00410371"/>
    <w:rsid w:val="004242F1"/>
    <w:rsid w:val="0049559B"/>
    <w:rsid w:val="004B75B7"/>
    <w:rsid w:val="0051580D"/>
    <w:rsid w:val="00545C2D"/>
    <w:rsid w:val="00547111"/>
    <w:rsid w:val="00573D0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0EB"/>
    <w:rsid w:val="00B67B97"/>
    <w:rsid w:val="00B968C8"/>
    <w:rsid w:val="00BA3EC5"/>
    <w:rsid w:val="00BA51D9"/>
    <w:rsid w:val="00BB5DFC"/>
    <w:rsid w:val="00BC20F4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DC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B510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510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510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510E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510E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B510E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B510E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B510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10E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510EB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B51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B51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51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51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510E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510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B51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51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510EB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B510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B510E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10EB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B510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10EB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B510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basedOn w:val="DefaultParagraphFont"/>
    <w:link w:val="DocumentMap"/>
    <w:rsid w:val="00B510E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10E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rsid w:val="00B510EB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uiPriority w:val="99"/>
    <w:rsid w:val="00B510EB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510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10EB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510EB"/>
    <w:rPr>
      <w:rFonts w:ascii="Times New Roman" w:eastAsia="宋体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10EB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B510EB"/>
    <w:rPr>
      <w:lang w:val="en-GB" w:eastAsia="en-US"/>
    </w:rPr>
  </w:style>
  <w:style w:type="character" w:customStyle="1" w:styleId="msoins0">
    <w:name w:val="msoins"/>
    <w:basedOn w:val="DefaultParagraphFont"/>
    <w:rsid w:val="00B510EB"/>
  </w:style>
  <w:style w:type="paragraph" w:styleId="HTMLPreformatted">
    <w:name w:val="HTML Preformatted"/>
    <w:basedOn w:val="Normal"/>
    <w:link w:val="HTMLPreformattedChar"/>
    <w:uiPriority w:val="99"/>
    <w:unhideWhenUsed/>
    <w:rsid w:val="00B510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10EB"/>
    <w:rPr>
      <w:rFonts w:ascii="Courier New" w:eastAsia="Times New Roman" w:hAnsi="Courier New"/>
      <w:lang w:val="en-GB" w:eastAsia="de-DE"/>
    </w:rPr>
  </w:style>
  <w:style w:type="character" w:customStyle="1" w:styleId="fontstyle01">
    <w:name w:val="fontstyle01"/>
    <w:rsid w:val="00B510E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B510E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B510EB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B510EB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510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B510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B510EB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B510EB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B510EB"/>
    <w:rPr>
      <w:color w:val="808080"/>
      <w:shd w:val="clear" w:color="auto" w:fill="E6E6E6"/>
    </w:rPr>
  </w:style>
  <w:style w:type="character" w:customStyle="1" w:styleId="EXCar">
    <w:name w:val="EX Car"/>
    <w:locked/>
    <w:rsid w:val="00B510EB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B510EB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B510EB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B510EB"/>
    <w:rPr>
      <w:rFonts w:eastAsia="宋体"/>
    </w:rPr>
  </w:style>
  <w:style w:type="paragraph" w:customStyle="1" w:styleId="INDENT1">
    <w:name w:val="INDENT1"/>
    <w:basedOn w:val="Normal"/>
    <w:rsid w:val="00B510EB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B510EB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B510EB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B510E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B510EB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B510E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B510EB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B510EB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B510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B510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B510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B510EB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B510EB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10EB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Strong">
    <w:name w:val="Strong"/>
    <w:uiPriority w:val="22"/>
    <w:qFormat/>
    <w:rsid w:val="00B510EB"/>
    <w:rPr>
      <w:b/>
      <w:bCs/>
    </w:rPr>
  </w:style>
  <w:style w:type="paragraph" w:customStyle="1" w:styleId="Reference">
    <w:name w:val="Reference"/>
    <w:basedOn w:val="Normal"/>
    <w:rsid w:val="00B510E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B510E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10E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510EB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510EB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510EB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B510E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B510EB"/>
  </w:style>
  <w:style w:type="character" w:customStyle="1" w:styleId="EditorsNoteChar">
    <w:name w:val="Editor's Note Char"/>
    <w:link w:val="EditorsNote"/>
    <w:rsid w:val="00B510EB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B510E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B510EB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510EB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B510EB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B510EB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B510EB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B510EB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510EB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510EB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510EB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510EB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B510E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510EB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B510EB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B510EB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B510EB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B510EB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B510EB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B510EB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B510EB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B510E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B510EB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510EB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B510EB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uiPriority w:val="99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B510EB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B510EB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rsid w:val="00B510EB"/>
  </w:style>
  <w:style w:type="paragraph" w:customStyle="1" w:styleId="Caption1">
    <w:name w:val="Caption1"/>
    <w:basedOn w:val="Normal"/>
    <w:next w:val="Normal"/>
    <w:rsid w:val="00B510E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B510EB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B510EB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B510EB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B510EB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Emphasis">
    <w:name w:val="Emphasis"/>
    <w:uiPriority w:val="20"/>
    <w:qFormat/>
    <w:rsid w:val="00B510EB"/>
    <w:rPr>
      <w:i/>
    </w:rPr>
  </w:style>
  <w:style w:type="paragraph" w:customStyle="1" w:styleId="DefinitionTerm">
    <w:name w:val="Definition Term"/>
    <w:basedOn w:val="Normal"/>
    <w:next w:val="DefinitionList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510EB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B510EB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B510E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B510E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B510EB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B510EB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B510EB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510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B510EB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510E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B510EB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B510EB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510E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B510EB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B510EB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510E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B510EB"/>
  </w:style>
  <w:style w:type="paragraph" w:styleId="NormalWeb">
    <w:name w:val="Normal (Web)"/>
    <w:basedOn w:val="Normal"/>
    <w:rsid w:val="00B510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B510EB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B510EB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B510EB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B510EB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B510EB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B510EB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B510EB"/>
    <w:pPr>
      <w:spacing w:before="120" w:after="0"/>
    </w:pPr>
    <w:rPr>
      <w:rFonts w:eastAsia="Times New Roman"/>
      <w:sz w:val="24"/>
    </w:rPr>
  </w:style>
  <w:style w:type="paragraph" w:styleId="ListNumber4">
    <w:name w:val="List Number 4"/>
    <w:basedOn w:val="Normal"/>
    <w:rsid w:val="00B510E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B510E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B510EB"/>
    <w:rPr>
      <w:lang w:eastAsia="en-US"/>
    </w:rPr>
  </w:style>
  <w:style w:type="paragraph" w:customStyle="1" w:styleId="a">
    <w:name w:val="表格文本"/>
    <w:basedOn w:val="Normal"/>
    <w:rsid w:val="00B510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510E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spellingerror">
    <w:name w:val="spellingerror"/>
    <w:rsid w:val="00B510EB"/>
  </w:style>
  <w:style w:type="character" w:customStyle="1" w:styleId="eop">
    <w:name w:val="eop"/>
    <w:rsid w:val="00B510EB"/>
  </w:style>
  <w:style w:type="character" w:customStyle="1" w:styleId="desc">
    <w:name w:val="desc"/>
    <w:rsid w:val="00B510EB"/>
  </w:style>
  <w:style w:type="character" w:customStyle="1" w:styleId="hljs-tag">
    <w:name w:val="hljs-tag"/>
    <w:rsid w:val="00B510EB"/>
  </w:style>
  <w:style w:type="character" w:customStyle="1" w:styleId="hljs-name">
    <w:name w:val="hljs-name"/>
    <w:rsid w:val="00B510EB"/>
  </w:style>
  <w:style w:type="character" w:customStyle="1" w:styleId="hljs-attr">
    <w:name w:val="hljs-attr"/>
    <w:rsid w:val="00B510EB"/>
  </w:style>
  <w:style w:type="character" w:customStyle="1" w:styleId="hljs-string">
    <w:name w:val="hljs-string"/>
    <w:rsid w:val="00B510EB"/>
  </w:style>
  <w:style w:type="character" w:customStyle="1" w:styleId="TALChar1">
    <w:name w:val="TAL Char1"/>
    <w:rsid w:val="00B510EB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FirstIndent">
    <w:name w:val="Body Text First Indent"/>
    <w:basedOn w:val="BodyText"/>
    <w:link w:val="BodyTextFirstIndentChar"/>
    <w:rsid w:val="00B510E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10EB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510EB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510EB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510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510EB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510EB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510EB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510EB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510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510EB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10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10EB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rsid w:val="00B510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B510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B510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rsid w:val="00B510EB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B510EB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rsid w:val="00B510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10E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10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10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10E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510EB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10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10EB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10E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510EB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510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510EB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10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0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510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B510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10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10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ode0">
    <w:name w:val="Code"/>
    <w:uiPriority w:val="1"/>
    <w:qFormat/>
    <w:rsid w:val="00B510EB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B510E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10E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510E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10E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10EB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10EB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10EB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10EB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10EB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10EB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10EB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10EB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10EB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10EB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10EB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10EB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25</Pages>
  <Words>9660</Words>
  <Characters>55063</Characters>
  <Application>Microsoft Office Word</Application>
  <DocSecurity>0</DocSecurity>
  <Lines>458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9</cp:revision>
  <cp:lastPrinted>1899-12-31T23:00:00Z</cp:lastPrinted>
  <dcterms:created xsi:type="dcterms:W3CDTF">2023-08-09T07:11:00Z</dcterms:created>
  <dcterms:modified xsi:type="dcterms:W3CDTF">2023-08-09T09:02:00Z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S5-235233</vt:lpwstr>
  </property>
  <property fmtid="{D5CDD505-2E9C-101B-9397-08002B2CF9AE}" pid="10" name="Spec#">
    <vt:lpwstr>28.532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16.15.1</vt:lpwstr>
  </property>
  <property fmtid="{D5CDD505-2E9C-101B-9397-08002B2CF9AE}" pid="14" name="CrTitle">
    <vt:lpwstr>TS28.532 Rel16 correction to ProvMnS stage3 issue concerning parameter attributes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TEI16, REST_SS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Rel-16</vt:lpwstr>
  </property>
</Properties>
</file>